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center"/>
        <w:rPr>
          <w:rFonts w:ascii="Helvetica Neue" w:cs="Helvetica Neue" w:eastAsia="Helvetica Neue" w:hAnsi="Helvetica Neue"/>
          <w:color w:val="003c82"/>
          <w:sz w:val="32"/>
          <w:szCs w:val="32"/>
        </w:rPr>
      </w:pPr>
      <w:r w:rsidDel="00000000" w:rsidR="00000000" w:rsidRPr="00000000">
        <w:rPr>
          <w:rFonts w:ascii="Helvetica Neue" w:cs="Helvetica Neue" w:eastAsia="Helvetica Neue" w:hAnsi="Helvetica Neue"/>
          <w:color w:val="003c82"/>
          <w:sz w:val="32"/>
          <w:szCs w:val="32"/>
        </w:rPr>
        <w:drawing>
          <wp:inline distB="0" distT="0" distL="0" distR="0">
            <wp:extent cx="3048000" cy="1216000"/>
            <wp:effectExtent b="0" l="0" r="0" t="0"/>
            <wp:docPr descr="A blue and white logo&#10;&#10;Description automatically generated" id="2077838574" name="image2.jpg"/>
            <a:graphic>
              <a:graphicData uri="http://schemas.openxmlformats.org/drawingml/2006/picture">
                <pic:pic>
                  <pic:nvPicPr>
                    <pic:cNvPr descr="A blue and white logo&#10;&#10;Description automatically generated" id="0" name="image2.jp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3048000" cy="12160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jc w:val="center"/>
        <w:rPr>
          <w:rFonts w:ascii="Helvetica Neue" w:cs="Helvetica Neue" w:eastAsia="Helvetica Neue" w:hAnsi="Helvetica Neue"/>
        </w:rPr>
      </w:pPr>
      <w:r w:rsidDel="00000000" w:rsidR="00000000" w:rsidRPr="00000000">
        <w:rPr>
          <w:rFonts w:ascii="Helvetica Neue" w:cs="Helvetica Neue" w:eastAsia="Helvetica Neue" w:hAnsi="Helvetica Neue"/>
          <w:color w:val="003c82"/>
          <w:sz w:val="32"/>
          <w:szCs w:val="32"/>
          <w:rtl w:val="0"/>
        </w:rPr>
        <w:t xml:space="preserve">DRONE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600" w:lineRule="auto"/>
        <w:jc w:val="center"/>
        <w:rPr>
          <w:rFonts w:ascii="Helvetica Neue" w:cs="Helvetica Neue" w:eastAsia="Helvetica Neue" w:hAnsi="Helvetica Neue"/>
          <w:color w:val="000000"/>
        </w:rPr>
      </w:pPr>
      <w:r w:rsidDel="00000000" w:rsidR="00000000" w:rsidRPr="00000000">
        <w:rPr>
          <w:rFonts w:ascii="Helvetica Neue" w:cs="Helvetica Neue" w:eastAsia="Helvetica Neue" w:hAnsi="Helvetica Neue"/>
          <w:color w:val="000000"/>
          <w:rtl w:val="0"/>
        </w:rPr>
        <w:t xml:space="preserve">Teacher and school leaders training to promote Digital liteRacy and combat the spread of disinfOrmation among vulNerable groups of adolEscents</w:t>
      </w:r>
    </w:p>
    <w:p w:rsidR="00000000" w:rsidDel="00000000" w:rsidP="00000000" w:rsidRDefault="00000000" w:rsidRPr="00000000" w14:paraId="00000004">
      <w:pPr>
        <w:rPr>
          <w:rFonts w:ascii="Helvetica Neue" w:cs="Helvetica Neue" w:eastAsia="Helvetica Neue" w:hAnsi="Helvetica Neu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jc w:val="center"/>
        <w:rPr>
          <w:rFonts w:ascii="Helvetica Neue" w:cs="Helvetica Neue" w:eastAsia="Helvetica Neue" w:hAnsi="Helvetica Neu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rFonts w:ascii="Helvetica Neue" w:cs="Helvetica Neue" w:eastAsia="Helvetica Neue" w:hAnsi="Helvetica Neu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rFonts w:ascii="Calibri" w:cs="Calibri" w:eastAsia="Calibri" w:hAnsi="Calibri"/>
          <w:b w:val="1"/>
          <w:bCs w:val="1"/>
          <w:color w:val="366091"/>
          <w:sz w:val="28"/>
          <w:szCs w:val="28"/>
        </w:rPr>
      </w:pPr>
      <w:bookmarkStart w:colFirst="0" w:colLast="0" w:name="_heading=h.3fwppmiu4qe8" w:id="0"/>
      <w:bookmarkEnd w:id="0"/>
      <w:r w:rsidDel="00000000" w:rsidR="00000000" w:rsidRPr="00000000">
        <w:br w:type="page"/>
      </w: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0" distB="0" distT="0" distL="114300" distR="114300" hidden="0" layoutInCell="1" locked="0" relativeHeight="0" simplePos="0">
            <wp:simplePos x="0" y="0"/>
            <wp:positionH relativeFrom="column">
              <wp:posOffset>1318260</wp:posOffset>
            </wp:positionH>
            <wp:positionV relativeFrom="paragraph">
              <wp:posOffset>4064635</wp:posOffset>
            </wp:positionV>
            <wp:extent cx="3208655" cy="711200"/>
            <wp:effectExtent b="0" l="0" r="0" t="0"/>
            <wp:wrapSquare wrapText="bothSides" distB="0" distT="0" distL="114300" distR="114300"/>
            <wp:docPr descr="Blue text on a black background&#10;&#10;Description automatically generated" id="2077838573" name="image1.png"/>
            <a:graphic>
              <a:graphicData uri="http://schemas.openxmlformats.org/drawingml/2006/picture">
                <pic:pic>
                  <pic:nvPicPr>
                    <pic:cNvPr descr="Blue text on a black background&#10;&#10;Description automatically generated" id="0" name="image1.pn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3208655" cy="711200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08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CRAAP teszt értékelő munkalap</w:t>
        <w:br w:type="textWrapping"/>
        <w:t xml:space="preserve">Utasítás:</w:t>
      </w:r>
      <w:r w:rsidDel="00000000" w:rsidR="00000000" w:rsidRPr="00000000">
        <w:rPr>
          <w:rtl w:val="0"/>
        </w:rPr>
        <w:t xml:space="preserve"> Válassz egy online cikket a megadott listából.</w:t>
      </w:r>
    </w:p>
    <w:p w:rsidR="00000000" w:rsidDel="00000000" w:rsidP="00000000" w:rsidRDefault="00000000" w:rsidRPr="00000000" w14:paraId="00000009">
      <w:pPr>
        <w:spacing w:after="240" w:before="240" w:lineRule="auto"/>
        <w:rPr>
          <w:color w:val="1155cc"/>
          <w:u w:val="single"/>
        </w:rPr>
      </w:pPr>
      <w:r w:rsidDel="00000000" w:rsidR="00000000" w:rsidRPr="00000000">
        <w:rPr>
          <w:b w:val="1"/>
          <w:bCs w:val="1"/>
          <w:rtl w:val="0"/>
        </w:rPr>
        <w:t xml:space="preserve">1. minta:</w:t>
      </w:r>
      <w:r w:rsidDel="00000000" w:rsidR="00000000" w:rsidRPr="00000000">
        <w:rPr>
          <w:rtl w:val="0"/>
        </w:rPr>
        <w:t xml:space="preserve"> BBC Climate Change Video</w:t>
        <w:br w:type="textWrapping"/>
        <w:t xml:space="preserve">URL:</w:t>
      </w:r>
      <w:hyperlink r:id="rId9">
        <w:r w:rsidDel="00000000" w:rsidR="00000000" w:rsidRPr="00000000">
          <w:rPr>
            <w:rtl w:val="0"/>
          </w:rPr>
          <w:t xml:space="preserve"> </w:t>
        </w:r>
      </w:hyperlink>
      <w:hyperlink r:id="rId10">
        <w:r w:rsidDel="00000000" w:rsidR="00000000" w:rsidRPr="00000000">
          <w:rPr>
            <w:color w:val="1155cc"/>
            <w:u w:val="single"/>
            <w:rtl w:val="0"/>
          </w:rPr>
          <w:t xml:space="preserve">https://www.bbc.co.uk/programmes/p076w7g5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after="240" w:before="240" w:lineRule="auto"/>
        <w:rPr>
          <w:color w:val="1155cc"/>
          <w:u w:val="single"/>
        </w:rPr>
      </w:pPr>
      <w:r w:rsidDel="00000000" w:rsidR="00000000" w:rsidRPr="00000000">
        <w:rPr>
          <w:b w:val="1"/>
          <w:bCs w:val="1"/>
          <w:rtl w:val="0"/>
        </w:rPr>
        <w:t xml:space="preserve">2. minta:</w:t>
      </w:r>
      <w:r w:rsidDel="00000000" w:rsidR="00000000" w:rsidRPr="00000000">
        <w:rPr>
          <w:rtl w:val="0"/>
        </w:rPr>
        <w:t xml:space="preserve"> National File – “BUSTED: CDC Inflated COVID Numbers”</w:t>
        <w:br w:type="textWrapping"/>
        <w:t xml:space="preserve">URL:</w:t>
      </w:r>
      <w:hyperlink r:id="rId11">
        <w:r w:rsidDel="00000000" w:rsidR="00000000" w:rsidRPr="00000000">
          <w:rPr>
            <w:rtl w:val="0"/>
          </w:rPr>
          <w:t xml:space="preserve"> </w:t>
        </w:r>
      </w:hyperlink>
      <w:hyperlink r:id="rId12">
        <w:r w:rsidDel="00000000" w:rsidR="00000000" w:rsidRPr="00000000">
          <w:rPr>
            <w:color w:val="1155cc"/>
            <w:u w:val="single"/>
            <w:rtl w:val="0"/>
          </w:rPr>
          <w:t xml:space="preserve">https://nationalfile.com/busted-cdc-inflated-covid-numbers-accused-of-violating-federal-law/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after="240" w:before="240" w:lineRule="auto"/>
        <w:rPr>
          <w:color w:val="1155cc"/>
          <w:u w:val="single"/>
        </w:rPr>
      </w:pPr>
      <w:r w:rsidDel="00000000" w:rsidR="00000000" w:rsidRPr="00000000">
        <w:rPr>
          <w:b w:val="1"/>
          <w:bCs w:val="1"/>
          <w:rtl w:val="0"/>
        </w:rPr>
        <w:t xml:space="preserve">3. minta:</w:t>
      </w:r>
      <w:r w:rsidDel="00000000" w:rsidR="00000000" w:rsidRPr="00000000">
        <w:rPr>
          <w:rtl w:val="0"/>
        </w:rPr>
        <w:t xml:space="preserve"> Infowars – “JD Vance Criticizes UK Censorship Policies”</w:t>
        <w:br w:type="textWrapping"/>
        <w:t xml:space="preserve">URL:</w:t>
      </w:r>
      <w:hyperlink r:id="rId13">
        <w:r w:rsidDel="00000000" w:rsidR="00000000" w:rsidRPr="00000000">
          <w:rPr>
            <w:rtl w:val="0"/>
          </w:rPr>
          <w:t xml:space="preserve"> </w:t>
        </w:r>
      </w:hyperlink>
      <w:hyperlink r:id="rId14">
        <w:r w:rsidDel="00000000" w:rsidR="00000000" w:rsidRPr="00000000">
          <w:rPr>
            <w:color w:val="1155cc"/>
            <w:u w:val="single"/>
            <w:rtl w:val="0"/>
          </w:rPr>
          <w:t xml:space="preserve">https://www.infowars.com/posts/us-vice-president-jd-vance-criticizes-uk-censorship-policies-during-keir-starmers-white-house-visit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Használd az alábbi CRAAP-kritériumokat a minőség értékeléséhez. Válaszolj minden kérdésre, és adj rövid indoklást.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Style w:val="Heading3"/>
        <w:keepNext w:val="0"/>
        <w:keepLines w:val="0"/>
        <w:spacing w:after="80" w:before="280" w:lineRule="auto"/>
        <w:rPr>
          <w:rFonts w:ascii="Cambria" w:cs="Cambria" w:eastAsia="Cambria" w:hAnsi="Cambria"/>
          <w:color w:val="000000"/>
          <w:sz w:val="26"/>
          <w:szCs w:val="26"/>
        </w:rPr>
      </w:pPr>
      <w:bookmarkStart w:colFirst="0" w:colLast="0" w:name="_heading=h.xy7xgwg16hoy" w:id="1"/>
      <w:bookmarkEnd w:id="1"/>
      <w:r w:rsidDel="00000000" w:rsidR="00000000" w:rsidRPr="00000000">
        <w:rPr>
          <w:rFonts w:ascii="Cambria" w:cs="Cambria" w:eastAsia="Cambria" w:hAnsi="Cambria"/>
          <w:color w:val="000000"/>
          <w:sz w:val="26"/>
          <w:szCs w:val="26"/>
          <w:rtl w:val="0"/>
        </w:rPr>
        <w:t xml:space="preserve">Cikk adatai</w:t>
      </w:r>
    </w:p>
    <w:p w:rsidR="00000000" w:rsidDel="00000000" w:rsidP="00000000" w:rsidRDefault="00000000" w:rsidRPr="00000000" w14:paraId="0000000F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Cikk címe:</w:t>
      </w:r>
    </w:p>
    <w:p w:rsidR="00000000" w:rsidDel="00000000" w:rsidP="00000000" w:rsidRDefault="00000000" w:rsidRPr="00000000" w14:paraId="00000010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Szerző(k):</w:t>
      </w:r>
    </w:p>
    <w:p w:rsidR="00000000" w:rsidDel="00000000" w:rsidP="00000000" w:rsidRDefault="00000000" w:rsidRPr="00000000" w14:paraId="00000011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Kiadó/Weboldal:</w:t>
      </w:r>
    </w:p>
    <w:p w:rsidR="00000000" w:rsidDel="00000000" w:rsidP="00000000" w:rsidRDefault="00000000" w:rsidRPr="00000000" w14:paraId="00000012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URL:</w:t>
      </w:r>
    </w:p>
    <w:p w:rsidR="00000000" w:rsidDel="00000000" w:rsidP="00000000" w:rsidRDefault="00000000" w:rsidRPr="00000000" w14:paraId="00000013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Hozzáférés dátuma:</w:t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Style w:val="Heading3"/>
        <w:keepNext w:val="0"/>
        <w:keepLines w:val="0"/>
        <w:spacing w:after="80" w:before="280" w:lineRule="auto"/>
        <w:rPr>
          <w:rFonts w:ascii="Cambria" w:cs="Cambria" w:eastAsia="Cambria" w:hAnsi="Cambria"/>
          <w:color w:val="000000"/>
          <w:sz w:val="26"/>
          <w:szCs w:val="26"/>
        </w:rPr>
      </w:pPr>
      <w:bookmarkStart w:colFirst="0" w:colLast="0" w:name="_heading=h.pqoxo03p8bmc" w:id="2"/>
      <w:bookmarkEnd w:id="2"/>
      <w:r w:rsidDel="00000000" w:rsidR="00000000" w:rsidRPr="00000000">
        <w:rPr>
          <w:rFonts w:ascii="Cambria" w:cs="Cambria" w:eastAsia="Cambria" w:hAnsi="Cambria"/>
          <w:color w:val="000000"/>
          <w:sz w:val="26"/>
          <w:szCs w:val="26"/>
          <w:rtl w:val="0"/>
        </w:rPr>
        <w:t xml:space="preserve">Aktualitás – Az információ időszerűsége</w:t>
      </w:r>
    </w:p>
    <w:p w:rsidR="00000000" w:rsidDel="00000000" w:rsidP="00000000" w:rsidRDefault="00000000" w:rsidRPr="00000000" w14:paraId="00000016">
      <w:pPr>
        <w:spacing w:after="240" w:before="240" w:lineRule="auto"/>
        <w:rPr>
          <w:i w:val="1"/>
          <w:iCs w:val="1"/>
        </w:rPr>
      </w:pPr>
      <w:r w:rsidDel="00000000" w:rsidR="00000000" w:rsidRPr="00000000">
        <w:rPr>
          <w:rtl w:val="0"/>
        </w:rPr>
        <w:t xml:space="preserve">☐ Mikor jelent meg vagy lett közzétéve az információ?</w:t>
        <w:br w:type="textWrapping"/>
      </w:r>
      <w:r w:rsidDel="00000000" w:rsidR="00000000" w:rsidRPr="00000000">
        <w:rPr>
          <w:i w:val="1"/>
          <w:iCs w:val="1"/>
          <w:rtl w:val="0"/>
        </w:rPr>
        <w:t xml:space="preserve">Válasz:</w:t>
      </w:r>
    </w:p>
    <w:p w:rsidR="00000000" w:rsidDel="00000000" w:rsidP="00000000" w:rsidRDefault="00000000" w:rsidRPr="00000000" w14:paraId="00000017">
      <w:pPr>
        <w:spacing w:after="240" w:before="240" w:lineRule="auto"/>
        <w:rPr>
          <w:i w:val="1"/>
          <w:iCs w:val="1"/>
        </w:rPr>
      </w:pPr>
      <w:r w:rsidDel="00000000" w:rsidR="00000000" w:rsidRPr="00000000">
        <w:rPr>
          <w:rtl w:val="0"/>
        </w:rPr>
        <w:t xml:space="preserve">☐ Felülvizsgálták vagy frissítették?</w:t>
        <w:br w:type="textWrapping"/>
      </w:r>
      <w:r w:rsidDel="00000000" w:rsidR="00000000" w:rsidRPr="00000000">
        <w:rPr>
          <w:i w:val="1"/>
          <w:iCs w:val="1"/>
          <w:rtl w:val="0"/>
        </w:rPr>
        <w:t xml:space="preserve">Válasz:</w:t>
      </w:r>
    </w:p>
    <w:p w:rsidR="00000000" w:rsidDel="00000000" w:rsidP="00000000" w:rsidRDefault="00000000" w:rsidRPr="00000000" w14:paraId="00000018">
      <w:pPr>
        <w:spacing w:after="240" w:before="240" w:lineRule="auto"/>
        <w:rPr>
          <w:i w:val="1"/>
          <w:iCs w:val="1"/>
        </w:rPr>
      </w:pPr>
      <w:r w:rsidDel="00000000" w:rsidR="00000000" w:rsidRPr="00000000">
        <w:rPr>
          <w:rtl w:val="0"/>
        </w:rPr>
        <w:t xml:space="preserve">☐ A témád megköveteli az aktuális információt?</w:t>
        <w:br w:type="textWrapping"/>
      </w:r>
      <w:r w:rsidDel="00000000" w:rsidR="00000000" w:rsidRPr="00000000">
        <w:rPr>
          <w:i w:val="1"/>
          <w:iCs w:val="1"/>
          <w:rtl w:val="0"/>
        </w:rPr>
        <w:t xml:space="preserve">Válasz:</w:t>
      </w:r>
    </w:p>
    <w:p w:rsidR="00000000" w:rsidDel="00000000" w:rsidP="00000000" w:rsidRDefault="00000000" w:rsidRPr="00000000" w14:paraId="00000019">
      <w:pPr>
        <w:spacing w:after="240" w:before="240" w:lineRule="auto"/>
        <w:rPr>
          <w:i w:val="1"/>
          <w:iCs w:val="1"/>
        </w:rPr>
      </w:pPr>
      <w:r w:rsidDel="00000000" w:rsidR="00000000" w:rsidRPr="00000000">
        <w:rPr>
          <w:rtl w:val="0"/>
        </w:rPr>
        <w:t xml:space="preserve">☐ A hivatkozások működnek?</w:t>
        <w:br w:type="textWrapping"/>
      </w:r>
      <w:r w:rsidDel="00000000" w:rsidR="00000000" w:rsidRPr="00000000">
        <w:rPr>
          <w:i w:val="1"/>
          <w:iCs w:val="1"/>
          <w:rtl w:val="0"/>
        </w:rPr>
        <w:t xml:space="preserve">Válasz: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Style w:val="Heading3"/>
        <w:keepNext w:val="0"/>
        <w:keepLines w:val="0"/>
        <w:spacing w:after="80" w:before="280" w:lineRule="auto"/>
        <w:rPr>
          <w:rFonts w:ascii="Cambria" w:cs="Cambria" w:eastAsia="Cambria" w:hAnsi="Cambria"/>
          <w:color w:val="000000"/>
          <w:sz w:val="26"/>
          <w:szCs w:val="26"/>
        </w:rPr>
      </w:pPr>
      <w:bookmarkStart w:colFirst="0" w:colLast="0" w:name="_heading=h.zcczyripzrdz" w:id="3"/>
      <w:bookmarkEnd w:id="3"/>
      <w:r w:rsidDel="00000000" w:rsidR="00000000" w:rsidRPr="00000000">
        <w:rPr>
          <w:rFonts w:ascii="Cambria" w:cs="Cambria" w:eastAsia="Cambria" w:hAnsi="Cambria"/>
          <w:color w:val="000000"/>
          <w:sz w:val="26"/>
          <w:szCs w:val="26"/>
          <w:rtl w:val="0"/>
        </w:rPr>
        <w:t xml:space="preserve">Relevancia – Fontosság az igényeid szempontjából</w:t>
      </w:r>
    </w:p>
    <w:p w:rsidR="00000000" w:rsidDel="00000000" w:rsidP="00000000" w:rsidRDefault="00000000" w:rsidRPr="00000000" w14:paraId="0000001C">
      <w:pPr>
        <w:spacing w:after="240" w:before="240" w:lineRule="auto"/>
        <w:rPr>
          <w:i w:val="1"/>
          <w:iCs w:val="1"/>
        </w:rPr>
      </w:pPr>
      <w:r w:rsidDel="00000000" w:rsidR="00000000" w:rsidRPr="00000000">
        <w:rPr>
          <w:rtl w:val="0"/>
        </w:rPr>
        <w:t xml:space="preserve">☐ Kapcsolódik az információ a témádhoz vagy kérdésedhez?</w:t>
        <w:br w:type="textWrapping"/>
      </w:r>
      <w:r w:rsidDel="00000000" w:rsidR="00000000" w:rsidRPr="00000000">
        <w:rPr>
          <w:i w:val="1"/>
          <w:iCs w:val="1"/>
          <w:rtl w:val="0"/>
        </w:rPr>
        <w:t xml:space="preserve">Válasz:</w:t>
      </w:r>
    </w:p>
    <w:p w:rsidR="00000000" w:rsidDel="00000000" w:rsidP="00000000" w:rsidRDefault="00000000" w:rsidRPr="00000000" w14:paraId="0000001D">
      <w:pPr>
        <w:spacing w:after="240" w:before="240" w:lineRule="auto"/>
        <w:rPr>
          <w:i w:val="1"/>
          <w:iCs w:val="1"/>
        </w:rPr>
      </w:pPr>
      <w:r w:rsidDel="00000000" w:rsidR="00000000" w:rsidRPr="00000000">
        <w:rPr>
          <w:rtl w:val="0"/>
        </w:rPr>
        <w:t xml:space="preserve">☐ Ki a célközönség?</w:t>
        <w:br w:type="textWrapping"/>
      </w:r>
      <w:r w:rsidDel="00000000" w:rsidR="00000000" w:rsidRPr="00000000">
        <w:rPr>
          <w:i w:val="1"/>
          <w:iCs w:val="1"/>
          <w:rtl w:val="0"/>
        </w:rPr>
        <w:t xml:space="preserve">Válasz:</w:t>
      </w:r>
    </w:p>
    <w:p w:rsidR="00000000" w:rsidDel="00000000" w:rsidP="00000000" w:rsidRDefault="00000000" w:rsidRPr="00000000" w14:paraId="0000001E">
      <w:pPr>
        <w:spacing w:after="240" w:before="240" w:lineRule="auto"/>
        <w:rPr>
          <w:i w:val="1"/>
          <w:iCs w:val="1"/>
        </w:rPr>
      </w:pPr>
      <w:r w:rsidDel="00000000" w:rsidR="00000000" w:rsidRPr="00000000">
        <w:rPr>
          <w:rtl w:val="0"/>
        </w:rPr>
        <w:t xml:space="preserve">☐ Megfelelő-e a tartalom a te szintedhez?</w:t>
        <w:br w:type="textWrapping"/>
      </w:r>
      <w:r w:rsidDel="00000000" w:rsidR="00000000" w:rsidRPr="00000000">
        <w:rPr>
          <w:i w:val="1"/>
          <w:iCs w:val="1"/>
          <w:rtl w:val="0"/>
        </w:rPr>
        <w:t xml:space="preserve">Válasz:</w:t>
      </w:r>
    </w:p>
    <w:p w:rsidR="00000000" w:rsidDel="00000000" w:rsidP="00000000" w:rsidRDefault="00000000" w:rsidRPr="00000000" w14:paraId="0000001F">
      <w:pPr>
        <w:spacing w:after="240" w:before="240" w:lineRule="auto"/>
        <w:rPr>
          <w:i w:val="1"/>
          <w:iCs w:val="1"/>
        </w:rPr>
      </w:pPr>
      <w:r w:rsidDel="00000000" w:rsidR="00000000" w:rsidRPr="00000000">
        <w:rPr>
          <w:rtl w:val="0"/>
        </w:rPr>
        <w:t xml:space="preserve">☐ Összehasonlítottad más forrásokkal?</w:t>
        <w:br w:type="textWrapping"/>
      </w:r>
      <w:r w:rsidDel="00000000" w:rsidR="00000000" w:rsidRPr="00000000">
        <w:rPr>
          <w:i w:val="1"/>
          <w:iCs w:val="1"/>
          <w:rtl w:val="0"/>
        </w:rPr>
        <w:t xml:space="preserve">Válasz:</w:t>
      </w:r>
    </w:p>
    <w:p w:rsidR="00000000" w:rsidDel="00000000" w:rsidP="00000000" w:rsidRDefault="00000000" w:rsidRPr="00000000" w14:paraId="00000020">
      <w:pPr>
        <w:spacing w:after="240" w:before="240" w:lineRule="auto"/>
        <w:rPr>
          <w:i w:val="1"/>
          <w:iCs w:val="1"/>
        </w:rPr>
      </w:pPr>
      <w:r w:rsidDel="00000000" w:rsidR="00000000" w:rsidRPr="00000000">
        <w:rPr>
          <w:rtl w:val="0"/>
        </w:rPr>
        <w:t xml:space="preserve">☐ Hivatkoznál erre a kutatásodban?</w:t>
        <w:br w:type="textWrapping"/>
      </w:r>
      <w:r w:rsidDel="00000000" w:rsidR="00000000" w:rsidRPr="00000000">
        <w:rPr>
          <w:i w:val="1"/>
          <w:iCs w:val="1"/>
          <w:rtl w:val="0"/>
        </w:rPr>
        <w:t xml:space="preserve">Válasz:</w:t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pStyle w:val="Heading3"/>
        <w:keepNext w:val="0"/>
        <w:keepLines w:val="0"/>
        <w:spacing w:after="80" w:before="280" w:lineRule="auto"/>
        <w:rPr>
          <w:rFonts w:ascii="Cambria" w:cs="Cambria" w:eastAsia="Cambria" w:hAnsi="Cambria"/>
          <w:color w:val="000000"/>
          <w:sz w:val="26"/>
          <w:szCs w:val="26"/>
        </w:rPr>
      </w:pPr>
      <w:bookmarkStart w:colFirst="0" w:colLast="0" w:name="_heading=h.cnygk9imgg5" w:id="4"/>
      <w:bookmarkEnd w:id="4"/>
      <w:r w:rsidDel="00000000" w:rsidR="00000000" w:rsidRPr="00000000">
        <w:rPr>
          <w:rFonts w:ascii="Cambria" w:cs="Cambria" w:eastAsia="Cambria" w:hAnsi="Cambria"/>
          <w:color w:val="000000"/>
          <w:sz w:val="26"/>
          <w:szCs w:val="26"/>
          <w:rtl w:val="0"/>
        </w:rPr>
        <w:t xml:space="preserve">Tekintély – Az információ forrása</w:t>
      </w:r>
    </w:p>
    <w:p w:rsidR="00000000" w:rsidDel="00000000" w:rsidP="00000000" w:rsidRDefault="00000000" w:rsidRPr="00000000" w14:paraId="00000023">
      <w:pPr>
        <w:spacing w:after="240" w:before="240" w:lineRule="auto"/>
        <w:rPr>
          <w:i w:val="1"/>
          <w:iCs w:val="1"/>
        </w:rPr>
      </w:pPr>
      <w:r w:rsidDel="00000000" w:rsidR="00000000" w:rsidRPr="00000000">
        <w:rPr>
          <w:rtl w:val="0"/>
        </w:rPr>
        <w:t xml:space="preserve">☐ Ki a szerző/kiadó/forrás/támogató?</w:t>
        <w:br w:type="textWrapping"/>
      </w:r>
      <w:r w:rsidDel="00000000" w:rsidR="00000000" w:rsidRPr="00000000">
        <w:rPr>
          <w:i w:val="1"/>
          <w:iCs w:val="1"/>
          <w:rtl w:val="0"/>
        </w:rPr>
        <w:t xml:space="preserve">Válasz:</w:t>
      </w:r>
    </w:p>
    <w:p w:rsidR="00000000" w:rsidDel="00000000" w:rsidP="00000000" w:rsidRDefault="00000000" w:rsidRPr="00000000" w14:paraId="00000024">
      <w:pPr>
        <w:spacing w:after="240" w:before="240" w:lineRule="auto"/>
        <w:rPr>
          <w:i w:val="1"/>
          <w:iCs w:val="1"/>
        </w:rPr>
      </w:pPr>
      <w:r w:rsidDel="00000000" w:rsidR="00000000" w:rsidRPr="00000000">
        <w:rPr>
          <w:rtl w:val="0"/>
        </w:rPr>
        <w:t xml:space="preserve">☐ Milyen képesítéseik vagy kapcsolódó intézményi hátterük van?</w:t>
        <w:br w:type="textWrapping"/>
      </w:r>
      <w:r w:rsidDel="00000000" w:rsidR="00000000" w:rsidRPr="00000000">
        <w:rPr>
          <w:i w:val="1"/>
          <w:iCs w:val="1"/>
          <w:rtl w:val="0"/>
        </w:rPr>
        <w:t xml:space="preserve">Válasz:</w:t>
      </w:r>
    </w:p>
    <w:p w:rsidR="00000000" w:rsidDel="00000000" w:rsidP="00000000" w:rsidRDefault="00000000" w:rsidRPr="00000000" w14:paraId="00000025">
      <w:pPr>
        <w:spacing w:after="240" w:before="240" w:lineRule="auto"/>
        <w:rPr>
          <w:i w:val="1"/>
          <w:iCs w:val="1"/>
        </w:rPr>
      </w:pPr>
      <w:r w:rsidDel="00000000" w:rsidR="00000000" w:rsidRPr="00000000">
        <w:rPr>
          <w:rtl w:val="0"/>
        </w:rPr>
        <w:t xml:space="preserve">☐ Jogosultak-e a témáról írni?</w:t>
        <w:br w:type="textWrapping"/>
      </w:r>
      <w:r w:rsidDel="00000000" w:rsidR="00000000" w:rsidRPr="00000000">
        <w:rPr>
          <w:i w:val="1"/>
          <w:iCs w:val="1"/>
          <w:rtl w:val="0"/>
        </w:rPr>
        <w:t xml:space="preserve">Válasz:</w:t>
      </w:r>
    </w:p>
    <w:p w:rsidR="00000000" w:rsidDel="00000000" w:rsidP="00000000" w:rsidRDefault="00000000" w:rsidRPr="00000000" w14:paraId="00000026">
      <w:pPr>
        <w:spacing w:after="240" w:before="240" w:lineRule="auto"/>
        <w:rPr>
          <w:i w:val="1"/>
          <w:iCs w:val="1"/>
        </w:rPr>
      </w:pPr>
      <w:r w:rsidDel="00000000" w:rsidR="00000000" w:rsidRPr="00000000">
        <w:rPr>
          <w:rtl w:val="0"/>
        </w:rPr>
        <w:t xml:space="preserve">☐ Elérhető kapcsolattartási információ?</w:t>
        <w:br w:type="textWrapping"/>
      </w:r>
      <w:r w:rsidDel="00000000" w:rsidR="00000000" w:rsidRPr="00000000">
        <w:rPr>
          <w:i w:val="1"/>
          <w:iCs w:val="1"/>
          <w:rtl w:val="0"/>
        </w:rPr>
        <w:t xml:space="preserve">Válasz:</w:t>
      </w:r>
    </w:p>
    <w:p w:rsidR="00000000" w:rsidDel="00000000" w:rsidP="00000000" w:rsidRDefault="00000000" w:rsidRPr="00000000" w14:paraId="00000027">
      <w:pPr>
        <w:spacing w:after="240" w:before="240" w:lineRule="auto"/>
        <w:rPr>
          <w:i w:val="1"/>
          <w:iCs w:val="1"/>
        </w:rPr>
      </w:pPr>
      <w:r w:rsidDel="00000000" w:rsidR="00000000" w:rsidRPr="00000000">
        <w:rPr>
          <w:rtl w:val="0"/>
        </w:rPr>
        <w:t xml:space="preserve">☐ Mit árul el az URL a forrásról? (.com, .edu, .gov stb.)</w:t>
        <w:br w:type="textWrapping"/>
      </w:r>
      <w:r w:rsidDel="00000000" w:rsidR="00000000" w:rsidRPr="00000000">
        <w:rPr>
          <w:i w:val="1"/>
          <w:iCs w:val="1"/>
          <w:rtl w:val="0"/>
        </w:rPr>
        <w:t xml:space="preserve">Válasz:</w:t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pStyle w:val="Heading3"/>
        <w:keepNext w:val="0"/>
        <w:keepLines w:val="0"/>
        <w:spacing w:after="80" w:before="280" w:lineRule="auto"/>
        <w:rPr>
          <w:rFonts w:ascii="Cambria" w:cs="Cambria" w:eastAsia="Cambria" w:hAnsi="Cambria"/>
          <w:color w:val="000000"/>
          <w:sz w:val="26"/>
          <w:szCs w:val="26"/>
        </w:rPr>
      </w:pPr>
      <w:bookmarkStart w:colFirst="0" w:colLast="0" w:name="_heading=h.ctkm4g9ma0tl" w:id="5"/>
      <w:bookmarkEnd w:id="5"/>
      <w:r w:rsidDel="00000000" w:rsidR="00000000" w:rsidRPr="00000000">
        <w:rPr>
          <w:rFonts w:ascii="Cambria" w:cs="Cambria" w:eastAsia="Cambria" w:hAnsi="Cambria"/>
          <w:color w:val="000000"/>
          <w:sz w:val="26"/>
          <w:szCs w:val="26"/>
          <w:rtl w:val="0"/>
        </w:rPr>
        <w:t xml:space="preserve">Pontosság – Megbízhatóság és helyesség</w:t>
      </w:r>
    </w:p>
    <w:p w:rsidR="00000000" w:rsidDel="00000000" w:rsidP="00000000" w:rsidRDefault="00000000" w:rsidRPr="00000000" w14:paraId="0000002A">
      <w:pPr>
        <w:spacing w:after="240" w:before="240" w:lineRule="auto"/>
        <w:rPr>
          <w:i w:val="1"/>
          <w:iCs w:val="1"/>
        </w:rPr>
      </w:pPr>
      <w:r w:rsidDel="00000000" w:rsidR="00000000" w:rsidRPr="00000000">
        <w:rPr>
          <w:rtl w:val="0"/>
        </w:rPr>
        <w:t xml:space="preserve">☐ Honnan származik az információ?</w:t>
        <w:br w:type="textWrapping"/>
      </w:r>
      <w:r w:rsidDel="00000000" w:rsidR="00000000" w:rsidRPr="00000000">
        <w:rPr>
          <w:i w:val="1"/>
          <w:iCs w:val="1"/>
          <w:rtl w:val="0"/>
        </w:rPr>
        <w:t xml:space="preserve">Válasz:</w:t>
      </w:r>
    </w:p>
    <w:p w:rsidR="00000000" w:rsidDel="00000000" w:rsidP="00000000" w:rsidRDefault="00000000" w:rsidRPr="00000000" w14:paraId="0000002B">
      <w:pPr>
        <w:spacing w:after="240" w:before="240" w:lineRule="auto"/>
        <w:rPr>
          <w:i w:val="1"/>
          <w:iCs w:val="1"/>
        </w:rPr>
      </w:pPr>
      <w:r w:rsidDel="00000000" w:rsidR="00000000" w:rsidRPr="00000000">
        <w:rPr>
          <w:rtl w:val="0"/>
        </w:rPr>
        <w:t xml:space="preserve">☐ Bizonyítékokkal alátámasztott?</w:t>
        <w:br w:type="textWrapping"/>
      </w:r>
      <w:r w:rsidDel="00000000" w:rsidR="00000000" w:rsidRPr="00000000">
        <w:rPr>
          <w:i w:val="1"/>
          <w:iCs w:val="1"/>
          <w:rtl w:val="0"/>
        </w:rPr>
        <w:t xml:space="preserve">Válasz:</w:t>
      </w:r>
    </w:p>
    <w:p w:rsidR="00000000" w:rsidDel="00000000" w:rsidP="00000000" w:rsidRDefault="00000000" w:rsidRPr="00000000" w14:paraId="0000002C">
      <w:pPr>
        <w:spacing w:after="240" w:before="240" w:lineRule="auto"/>
        <w:rPr>
          <w:i w:val="1"/>
          <w:iCs w:val="1"/>
        </w:rPr>
      </w:pPr>
      <w:r w:rsidDel="00000000" w:rsidR="00000000" w:rsidRPr="00000000">
        <w:rPr>
          <w:rtl w:val="0"/>
        </w:rPr>
        <w:t xml:space="preserve">☐ Felülvizsgálták vagy lektorálták?</w:t>
        <w:br w:type="textWrapping"/>
      </w:r>
      <w:r w:rsidDel="00000000" w:rsidR="00000000" w:rsidRPr="00000000">
        <w:rPr>
          <w:i w:val="1"/>
          <w:iCs w:val="1"/>
          <w:rtl w:val="0"/>
        </w:rPr>
        <w:t xml:space="preserve">Válasz:</w:t>
      </w:r>
    </w:p>
    <w:p w:rsidR="00000000" w:rsidDel="00000000" w:rsidP="00000000" w:rsidRDefault="00000000" w:rsidRPr="00000000" w14:paraId="0000002D">
      <w:pPr>
        <w:spacing w:after="240" w:before="240" w:lineRule="auto"/>
        <w:rPr>
          <w:i w:val="1"/>
          <w:iCs w:val="1"/>
        </w:rPr>
      </w:pPr>
      <w:r w:rsidDel="00000000" w:rsidR="00000000" w:rsidRPr="00000000">
        <w:rPr>
          <w:rtl w:val="0"/>
        </w:rPr>
        <w:t xml:space="preserve">☐ Ellenőrizhető más forrásokban?</w:t>
        <w:br w:type="textWrapping"/>
      </w:r>
      <w:r w:rsidDel="00000000" w:rsidR="00000000" w:rsidRPr="00000000">
        <w:rPr>
          <w:i w:val="1"/>
          <w:iCs w:val="1"/>
          <w:rtl w:val="0"/>
        </w:rPr>
        <w:t xml:space="preserve">Válasz:</w:t>
      </w:r>
    </w:p>
    <w:p w:rsidR="00000000" w:rsidDel="00000000" w:rsidP="00000000" w:rsidRDefault="00000000" w:rsidRPr="00000000" w14:paraId="0000002E">
      <w:pPr>
        <w:spacing w:after="240" w:before="240" w:lineRule="auto"/>
        <w:rPr>
          <w:i w:val="1"/>
          <w:iCs w:val="1"/>
        </w:rPr>
      </w:pPr>
      <w:r w:rsidDel="00000000" w:rsidR="00000000" w:rsidRPr="00000000">
        <w:rPr>
          <w:rtl w:val="0"/>
        </w:rPr>
        <w:t xml:space="preserve">☐ A hangnem elfogulatlan és érzelemmentes?</w:t>
        <w:br w:type="textWrapping"/>
      </w:r>
      <w:r w:rsidDel="00000000" w:rsidR="00000000" w:rsidRPr="00000000">
        <w:rPr>
          <w:i w:val="1"/>
          <w:iCs w:val="1"/>
          <w:rtl w:val="0"/>
        </w:rPr>
        <w:t xml:space="preserve">Válasz:</w:t>
      </w:r>
    </w:p>
    <w:p w:rsidR="00000000" w:rsidDel="00000000" w:rsidP="00000000" w:rsidRDefault="00000000" w:rsidRPr="00000000" w14:paraId="0000002F">
      <w:pPr>
        <w:spacing w:after="240" w:before="240" w:lineRule="auto"/>
        <w:rPr>
          <w:i w:val="1"/>
          <w:iCs w:val="1"/>
        </w:rPr>
      </w:pPr>
      <w:r w:rsidDel="00000000" w:rsidR="00000000" w:rsidRPr="00000000">
        <w:rPr>
          <w:rtl w:val="0"/>
        </w:rPr>
        <w:t xml:space="preserve">☐ Vannak helyesírási vagy nyelvtani hibák?</w:t>
        <w:br w:type="textWrapping"/>
      </w:r>
      <w:r w:rsidDel="00000000" w:rsidR="00000000" w:rsidRPr="00000000">
        <w:rPr>
          <w:i w:val="1"/>
          <w:iCs w:val="1"/>
          <w:rtl w:val="0"/>
        </w:rPr>
        <w:t xml:space="preserve">Válasz:</w:t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pStyle w:val="Heading3"/>
        <w:keepNext w:val="0"/>
        <w:keepLines w:val="0"/>
        <w:spacing w:after="80" w:before="280" w:lineRule="auto"/>
        <w:rPr>
          <w:rFonts w:ascii="Cambria" w:cs="Cambria" w:eastAsia="Cambria" w:hAnsi="Cambria"/>
          <w:color w:val="000000"/>
          <w:sz w:val="26"/>
          <w:szCs w:val="26"/>
        </w:rPr>
      </w:pPr>
      <w:bookmarkStart w:colFirst="0" w:colLast="0" w:name="_heading=h.a9bk0uh7uxrr" w:id="6"/>
      <w:bookmarkEnd w:id="6"/>
      <w:r w:rsidDel="00000000" w:rsidR="00000000" w:rsidRPr="00000000">
        <w:rPr>
          <w:rFonts w:ascii="Cambria" w:cs="Cambria" w:eastAsia="Cambria" w:hAnsi="Cambria"/>
          <w:color w:val="000000"/>
          <w:sz w:val="26"/>
          <w:szCs w:val="26"/>
          <w:rtl w:val="0"/>
        </w:rPr>
        <w:t xml:space="preserve">Cél – Miért létezik az információ</w:t>
      </w:r>
    </w:p>
    <w:p w:rsidR="00000000" w:rsidDel="00000000" w:rsidP="00000000" w:rsidRDefault="00000000" w:rsidRPr="00000000" w14:paraId="00000032">
      <w:pPr>
        <w:spacing w:after="240" w:before="240" w:lineRule="auto"/>
        <w:rPr>
          <w:i w:val="1"/>
          <w:iCs w:val="1"/>
        </w:rPr>
      </w:pPr>
      <w:r w:rsidDel="00000000" w:rsidR="00000000" w:rsidRPr="00000000">
        <w:rPr>
          <w:rtl w:val="0"/>
        </w:rPr>
        <w:t xml:space="preserve">☐ Mi a cél (tájékoztatás, tanítás, eladás, szórakoztatás, meggyőzés)?</w:t>
        <w:br w:type="textWrapping"/>
      </w:r>
      <w:r w:rsidDel="00000000" w:rsidR="00000000" w:rsidRPr="00000000">
        <w:rPr>
          <w:i w:val="1"/>
          <w:iCs w:val="1"/>
          <w:rtl w:val="0"/>
        </w:rPr>
        <w:t xml:space="preserve">Válasz:</w:t>
      </w:r>
    </w:p>
    <w:p w:rsidR="00000000" w:rsidDel="00000000" w:rsidP="00000000" w:rsidRDefault="00000000" w:rsidRPr="00000000" w14:paraId="00000033">
      <w:pPr>
        <w:spacing w:after="240" w:before="240" w:lineRule="auto"/>
        <w:rPr>
          <w:i w:val="1"/>
          <w:iCs w:val="1"/>
        </w:rPr>
      </w:pPr>
      <w:r w:rsidDel="00000000" w:rsidR="00000000" w:rsidRPr="00000000">
        <w:rPr>
          <w:rtl w:val="0"/>
        </w:rPr>
        <w:t xml:space="preserve">☐ Egyértelműek a szándékok?</w:t>
        <w:br w:type="textWrapping"/>
      </w:r>
      <w:r w:rsidDel="00000000" w:rsidR="00000000" w:rsidRPr="00000000">
        <w:rPr>
          <w:i w:val="1"/>
          <w:iCs w:val="1"/>
          <w:rtl w:val="0"/>
        </w:rPr>
        <w:t xml:space="preserve">Válasz:</w:t>
      </w:r>
    </w:p>
    <w:p w:rsidR="00000000" w:rsidDel="00000000" w:rsidP="00000000" w:rsidRDefault="00000000" w:rsidRPr="00000000" w14:paraId="00000034">
      <w:pPr>
        <w:spacing w:after="240" w:before="240" w:lineRule="auto"/>
        <w:rPr>
          <w:i w:val="1"/>
          <w:iCs w:val="1"/>
        </w:rPr>
      </w:pPr>
      <w:r w:rsidDel="00000000" w:rsidR="00000000" w:rsidRPr="00000000">
        <w:rPr>
          <w:rtl w:val="0"/>
        </w:rPr>
        <w:t xml:space="preserve">☐ Tény, vélemény vagy propaganda?</w:t>
        <w:br w:type="textWrapping"/>
      </w:r>
      <w:r w:rsidDel="00000000" w:rsidR="00000000" w:rsidRPr="00000000">
        <w:rPr>
          <w:i w:val="1"/>
          <w:iCs w:val="1"/>
          <w:rtl w:val="0"/>
        </w:rPr>
        <w:t xml:space="preserve">Válasz:</w:t>
      </w:r>
    </w:p>
    <w:p w:rsidR="00000000" w:rsidDel="00000000" w:rsidP="00000000" w:rsidRDefault="00000000" w:rsidRPr="00000000" w14:paraId="00000035">
      <w:pPr>
        <w:spacing w:after="240" w:before="240" w:lineRule="auto"/>
        <w:rPr>
          <w:i w:val="1"/>
          <w:iCs w:val="1"/>
        </w:rPr>
      </w:pPr>
      <w:r w:rsidDel="00000000" w:rsidR="00000000" w:rsidRPr="00000000">
        <w:rPr>
          <w:rtl w:val="0"/>
        </w:rPr>
        <w:t xml:space="preserve">☐ Az álláspont objektív?</w:t>
        <w:br w:type="textWrapping"/>
      </w:r>
      <w:r w:rsidDel="00000000" w:rsidR="00000000" w:rsidRPr="00000000">
        <w:rPr>
          <w:i w:val="1"/>
          <w:iCs w:val="1"/>
          <w:rtl w:val="0"/>
        </w:rPr>
        <w:t xml:space="preserve">Válasz:</w:t>
      </w:r>
    </w:p>
    <w:p w:rsidR="00000000" w:rsidDel="00000000" w:rsidP="00000000" w:rsidRDefault="00000000" w:rsidRPr="00000000" w14:paraId="00000036">
      <w:pPr>
        <w:spacing w:after="240" w:before="240" w:lineRule="auto"/>
        <w:rPr>
          <w:i w:val="1"/>
          <w:iCs w:val="1"/>
        </w:rPr>
      </w:pPr>
      <w:r w:rsidDel="00000000" w:rsidR="00000000" w:rsidRPr="00000000">
        <w:rPr>
          <w:rtl w:val="0"/>
        </w:rPr>
        <w:t xml:space="preserve">☐ Vannak-e torzítások (politikai, kulturális stb.)?</w:t>
        <w:br w:type="textWrapping"/>
      </w:r>
      <w:r w:rsidDel="00000000" w:rsidR="00000000" w:rsidRPr="00000000">
        <w:rPr>
          <w:i w:val="1"/>
          <w:iCs w:val="1"/>
          <w:rtl w:val="0"/>
        </w:rPr>
        <w:t xml:space="preserve">Válasz:</w:t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pStyle w:val="Heading3"/>
        <w:keepNext w:val="0"/>
        <w:keepLines w:val="0"/>
        <w:spacing w:after="80" w:before="280" w:lineRule="auto"/>
        <w:rPr>
          <w:rFonts w:ascii="Cambria" w:cs="Cambria" w:eastAsia="Cambria" w:hAnsi="Cambria"/>
          <w:color w:val="000000"/>
          <w:sz w:val="26"/>
          <w:szCs w:val="26"/>
        </w:rPr>
      </w:pPr>
      <w:bookmarkStart w:colFirst="0" w:colLast="0" w:name="_heading=h.y2im4uptz96j" w:id="7"/>
      <w:bookmarkEnd w:id="7"/>
      <w:r w:rsidDel="00000000" w:rsidR="00000000" w:rsidRPr="00000000">
        <w:rPr>
          <w:rFonts w:ascii="Cambria" w:cs="Cambria" w:eastAsia="Cambria" w:hAnsi="Cambria"/>
          <w:color w:val="000000"/>
          <w:sz w:val="26"/>
          <w:szCs w:val="26"/>
          <w:rtl w:val="0"/>
        </w:rPr>
        <w:t xml:space="preserve">Végső értékelés</w:t>
      </w:r>
    </w:p>
    <w:p w:rsidR="00000000" w:rsidDel="00000000" w:rsidP="00000000" w:rsidRDefault="00000000" w:rsidRPr="00000000" w14:paraId="00000039">
      <w:pPr>
        <w:spacing w:after="240" w:before="240" w:lineRule="auto"/>
        <w:rPr>
          <w:i w:val="1"/>
          <w:iCs w:val="1"/>
        </w:rPr>
      </w:pPr>
      <w:r w:rsidDel="00000000" w:rsidR="00000000" w:rsidRPr="00000000">
        <w:rPr>
          <w:rtl w:val="0"/>
        </w:rPr>
        <w:t xml:space="preserve">Ajánlanád ezt a cikket akadémiai felhasználásra? Miért vagy miért nem?</w:t>
        <w:br w:type="textWrapping"/>
      </w:r>
      <w:r w:rsidDel="00000000" w:rsidR="00000000" w:rsidRPr="00000000">
        <w:rPr>
          <w:i w:val="1"/>
          <w:iCs w:val="1"/>
          <w:rtl w:val="0"/>
        </w:rPr>
        <w:t xml:space="preserve">Válasz:</w:t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800" w:right="180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mbria"/>
  <w:font w:name="Calibri"/>
  <w:font w:name="Helvetica Neue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mbria" w:cs="Cambria" w:eastAsia="Cambria" w:hAnsi="Cambria"/>
        <w:sz w:val="22"/>
        <w:szCs w:val="22"/>
        <w:lang w:val="en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480" w:lineRule="auto"/>
    </w:pPr>
    <w:rPr>
      <w:rFonts w:ascii="Calibri" w:cs="Calibri" w:eastAsia="Calibri" w:hAnsi="Calibri"/>
      <w:b w:val="1"/>
      <w:bCs w:val="1"/>
      <w:color w:val="366091"/>
      <w:sz w:val="28"/>
      <w:szCs w:val="28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200" w:lineRule="auto"/>
    </w:pPr>
    <w:rPr>
      <w:rFonts w:ascii="Calibri" w:cs="Calibri" w:eastAsia="Calibri" w:hAnsi="Calibri"/>
      <w:b w:val="1"/>
      <w:bCs w:val="1"/>
      <w:color w:val="4f81bd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after="0" w:before="200" w:lineRule="auto"/>
    </w:pPr>
    <w:rPr>
      <w:rFonts w:ascii="Calibri" w:cs="Calibri" w:eastAsia="Calibri" w:hAnsi="Calibri"/>
      <w:b w:val="1"/>
      <w:bCs w:val="1"/>
      <w:color w:val="4f81bd"/>
    </w:rPr>
  </w:style>
  <w:style w:type="paragraph" w:styleId="Heading4">
    <w:name w:val="heading 4"/>
    <w:basedOn w:val="Normal"/>
    <w:next w:val="Normal"/>
    <w:pPr>
      <w:keepNext w:val="1"/>
      <w:keepLines w:val="1"/>
      <w:spacing w:after="0" w:before="200" w:lineRule="auto"/>
    </w:pPr>
    <w:rPr>
      <w:rFonts w:ascii="Calibri" w:cs="Calibri" w:eastAsia="Calibri" w:hAnsi="Calibri"/>
      <w:b w:val="1"/>
      <w:bCs w:val="1"/>
      <w:i w:val="1"/>
      <w:iCs w:val="1"/>
      <w:color w:val="4f81bd"/>
    </w:rPr>
  </w:style>
  <w:style w:type="paragraph" w:styleId="Heading5">
    <w:name w:val="heading 5"/>
    <w:basedOn w:val="Normal"/>
    <w:next w:val="Normal"/>
    <w:pPr>
      <w:keepNext w:val="1"/>
      <w:keepLines w:val="1"/>
      <w:spacing w:after="0" w:before="200" w:lineRule="auto"/>
    </w:pPr>
    <w:rPr>
      <w:rFonts w:ascii="Calibri" w:cs="Calibri" w:eastAsia="Calibri" w:hAnsi="Calibri"/>
      <w:color w:val="243f61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200" w:lineRule="auto"/>
    </w:pPr>
    <w:rPr>
      <w:rFonts w:ascii="Calibri" w:cs="Calibri" w:eastAsia="Calibri" w:hAnsi="Calibri"/>
      <w:i w:val="1"/>
      <w:iCs w:val="1"/>
      <w:color w:val="243f61"/>
    </w:rPr>
  </w:style>
  <w:style w:type="paragraph" w:styleId="Title">
    <w:name w:val="Title"/>
    <w:basedOn w:val="Normal"/>
    <w:next w:val="Normal"/>
    <w:pPr>
      <w:pBdr>
        <w:bottom w:color="4f81bd" w:space="4" w:sz="8" w:val="single"/>
      </w:pBdr>
      <w:spacing w:after="300" w:line="240" w:lineRule="auto"/>
    </w:pPr>
    <w:rPr>
      <w:rFonts w:ascii="Calibri" w:cs="Calibri" w:eastAsia="Calibri" w:hAnsi="Calibri"/>
      <w:color w:val="17365d"/>
      <w:sz w:val="52"/>
      <w:szCs w:val="52"/>
    </w:rPr>
  </w:style>
  <w:style w:type="paragraph" w:styleId="Heading7">
    <w:name w:val="heading 7"/>
    <w:basedOn w:val="Normal"/>
    <w:next w:val="Normal"/>
    <w:link w:val="Heading7Char"/>
    <w:uiPriority w:val="9"/>
    <w:semiHidden w:val="1"/>
    <w:unhideWhenUsed w:val="1"/>
    <w:qFormat w:val="1"/>
    <w:rsid w:val="00FC693F"/>
    <w:pPr>
      <w:keepNext w:val="1"/>
      <w:keepLines w:val="1"/>
      <w:spacing w:after="0" w:before="200"/>
      <w:outlineLvl w:val="6"/>
    </w:pPr>
    <w:rPr>
      <w:rFonts w:asciiTheme="majorHAnsi" w:cstheme="majorBidi" w:eastAsiaTheme="majorEastAsia" w:hAnsiTheme="majorHAnsi"/>
      <w:i w:val="1"/>
      <w:iCs w:val="1"/>
      <w:color w:val="404040" w:themeColor="text1" w:themeTint="0000BF"/>
    </w:rPr>
  </w:style>
  <w:style w:type="paragraph" w:styleId="Heading8">
    <w:name w:val="heading 8"/>
    <w:basedOn w:val="Normal"/>
    <w:next w:val="Normal"/>
    <w:link w:val="Heading8Char"/>
    <w:uiPriority w:val="9"/>
    <w:semiHidden w:val="1"/>
    <w:unhideWhenUsed w:val="1"/>
    <w:qFormat w:val="1"/>
    <w:rsid w:val="00FC693F"/>
    <w:pPr>
      <w:keepNext w:val="1"/>
      <w:keepLines w:val="1"/>
      <w:spacing w:after="0" w:before="200"/>
      <w:outlineLvl w:val="7"/>
    </w:pPr>
    <w:rPr>
      <w:rFonts w:asciiTheme="majorHAnsi" w:cstheme="majorBidi" w:eastAsiaTheme="majorEastAsia" w:hAnsiTheme="majorHAns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 w:val="1"/>
    <w:unhideWhenUsed w:val="1"/>
    <w:qFormat w:val="1"/>
    <w:rsid w:val="00FC693F"/>
    <w:pPr>
      <w:keepNext w:val="1"/>
      <w:keepLines w:val="1"/>
      <w:spacing w:after="0" w:before="200"/>
      <w:outlineLvl w:val="8"/>
    </w:pPr>
    <w:rPr>
      <w:rFonts w:asciiTheme="majorHAnsi" w:cstheme="majorBidi" w:eastAsiaTheme="majorEastAsia" w:hAnsiTheme="majorHAnsi"/>
      <w:i w:val="1"/>
      <w:iCs w:val="1"/>
      <w:color w:val="404040" w:themeColor="text1" w:themeTint="0000BF"/>
      <w:sz w:val="20"/>
      <w:szCs w:val="20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Header">
    <w:name w:val="header"/>
    <w:basedOn w:val="Normal"/>
    <w:link w:val="HeaderChar"/>
    <w:uiPriority w:val="99"/>
    <w:unhideWhenUsed w:val="1"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 w:val="1"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 w:val="1"/>
    <w:rsid w:val="00FC693F"/>
    <w:pPr>
      <w:spacing w:after="0" w:line="240" w:lineRule="auto"/>
    </w:pPr>
  </w:style>
  <w:style w:type="character" w:styleId="Heading1Char" w:customStyle="1">
    <w:name w:val="Heading 1 Char"/>
    <w:basedOn w:val="DefaultParagraphFont"/>
    <w:link w:val="Heading1"/>
    <w:uiPriority w:val="9"/>
    <w:rsid w:val="00FC693F"/>
    <w:rPr>
      <w:rFonts w:asciiTheme="majorHAnsi" w:cstheme="majorBidi" w:eastAsiaTheme="majorEastAsia" w:hAnsiTheme="majorHAnsi"/>
      <w:b w:val="1"/>
      <w:bCs w:val="1"/>
      <w:color w:val="365f91" w:themeColor="accent1" w:themeShade="0000BF"/>
      <w:sz w:val="28"/>
      <w:szCs w:val="28"/>
    </w:rPr>
  </w:style>
  <w:style w:type="character" w:styleId="Heading2Char" w:customStyle="1">
    <w:name w:val="Heading 2 Char"/>
    <w:basedOn w:val="DefaultParagraphFont"/>
    <w:link w:val="Heading2"/>
    <w:uiPriority w:val="9"/>
    <w:rsid w:val="00FC693F"/>
    <w:rPr>
      <w:rFonts w:asciiTheme="majorHAnsi" w:cstheme="majorBidi" w:eastAsiaTheme="majorEastAsia" w:hAnsiTheme="majorHAnsi"/>
      <w:b w:val="1"/>
      <w:bCs w:val="1"/>
      <w:color w:val="4f81bd" w:themeColor="accent1"/>
      <w:sz w:val="26"/>
      <w:szCs w:val="26"/>
    </w:rPr>
  </w:style>
  <w:style w:type="character" w:styleId="Heading3Char" w:customStyle="1">
    <w:name w:val="Heading 3 Char"/>
    <w:basedOn w:val="DefaultParagraphFont"/>
    <w:link w:val="Heading3"/>
    <w:uiPriority w:val="9"/>
    <w:rsid w:val="00FC693F"/>
    <w:rPr>
      <w:rFonts w:asciiTheme="majorHAnsi" w:cstheme="majorBidi" w:eastAsiaTheme="majorEastAsia" w:hAnsiTheme="majorHAnsi"/>
      <w:b w:val="1"/>
      <w:bCs w:val="1"/>
      <w:color w:val="4f81bd" w:themeColor="accent1"/>
    </w:rPr>
  </w:style>
  <w:style w:type="character" w:styleId="TitleChar" w:customStyle="1">
    <w:name w:val="Title Char"/>
    <w:basedOn w:val="DefaultParagraphFont"/>
    <w:link w:val="Title"/>
    <w:uiPriority w:val="10"/>
    <w:rsid w:val="00FC693F"/>
    <w:rPr>
      <w:rFonts w:asciiTheme="majorHAnsi" w:cstheme="majorBidi" w:eastAsiaTheme="majorEastAsia" w:hAnsiTheme="majorHAnsi"/>
      <w:color w:val="17365d" w:themeColor="text2" w:themeShade="0000BF"/>
      <w:spacing w:val="5"/>
      <w:kern w:val="28"/>
      <w:sz w:val="52"/>
      <w:szCs w:val="52"/>
    </w:rPr>
  </w:style>
  <w:style w:type="character" w:styleId="SubtitleChar" w:customStyle="1">
    <w:name w:val="Subtitle Char"/>
    <w:basedOn w:val="DefaultParagraphFont"/>
    <w:link w:val="Subtitle"/>
    <w:uiPriority w:val="11"/>
    <w:rsid w:val="00FC693F"/>
    <w:rPr>
      <w:rFonts w:asciiTheme="majorHAnsi" w:cstheme="majorBidi" w:eastAsiaTheme="majorEastAsia" w:hAnsiTheme="majorHAnsi"/>
      <w:i w:val="1"/>
      <w:iCs w:val="1"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 w:val="1"/>
    <w:rsid w:val="00FC693F"/>
    <w:pPr>
      <w:ind w:left="720"/>
      <w:contextualSpacing w:val="1"/>
    </w:pPr>
  </w:style>
  <w:style w:type="paragraph" w:styleId="BodyText">
    <w:name w:val="Body Text"/>
    <w:basedOn w:val="Normal"/>
    <w:link w:val="BodyTextChar"/>
    <w:uiPriority w:val="99"/>
    <w:unhideWhenUsed w:val="1"/>
    <w:rsid w:val="00AA1D8D"/>
    <w:pPr>
      <w:spacing w:after="120"/>
    </w:pPr>
  </w:style>
  <w:style w:type="character" w:styleId="BodyTextChar" w:customStyle="1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 w:val="1"/>
    <w:rsid w:val="00AA1D8D"/>
    <w:pPr>
      <w:spacing w:after="120" w:line="480" w:lineRule="auto"/>
    </w:pPr>
  </w:style>
  <w:style w:type="character" w:styleId="BodyText2Char" w:customStyle="1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 w:val="1"/>
    <w:rsid w:val="00AA1D8D"/>
    <w:pPr>
      <w:spacing w:after="120"/>
    </w:pPr>
    <w:rPr>
      <w:sz w:val="16"/>
      <w:szCs w:val="16"/>
    </w:rPr>
  </w:style>
  <w:style w:type="character" w:styleId="BodyText3Char" w:customStyle="1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 w:val="1"/>
    <w:rsid w:val="00AA1D8D"/>
    <w:pPr>
      <w:ind w:left="360" w:hanging="360"/>
      <w:contextualSpacing w:val="1"/>
    </w:pPr>
  </w:style>
  <w:style w:type="paragraph" w:styleId="List2">
    <w:name w:val="List 2"/>
    <w:basedOn w:val="Normal"/>
    <w:uiPriority w:val="99"/>
    <w:unhideWhenUsed w:val="1"/>
    <w:rsid w:val="00326F90"/>
    <w:pPr>
      <w:ind w:left="720" w:hanging="360"/>
      <w:contextualSpacing w:val="1"/>
    </w:pPr>
  </w:style>
  <w:style w:type="paragraph" w:styleId="List3">
    <w:name w:val="List 3"/>
    <w:basedOn w:val="Normal"/>
    <w:uiPriority w:val="99"/>
    <w:unhideWhenUsed w:val="1"/>
    <w:rsid w:val="00326F90"/>
    <w:pPr>
      <w:ind w:left="1080" w:hanging="360"/>
      <w:contextualSpacing w:val="1"/>
    </w:pPr>
  </w:style>
  <w:style w:type="paragraph" w:styleId="ListBullet">
    <w:name w:val="List Bullet"/>
    <w:basedOn w:val="Normal"/>
    <w:uiPriority w:val="99"/>
    <w:unhideWhenUsed w:val="1"/>
    <w:rsid w:val="00326F90"/>
    <w:pPr>
      <w:numPr>
        <w:numId w:val="1"/>
      </w:numPr>
      <w:contextualSpacing w:val="1"/>
    </w:pPr>
  </w:style>
  <w:style w:type="paragraph" w:styleId="ListBullet2">
    <w:name w:val="List Bullet 2"/>
    <w:basedOn w:val="Normal"/>
    <w:uiPriority w:val="99"/>
    <w:unhideWhenUsed w:val="1"/>
    <w:rsid w:val="00326F90"/>
    <w:pPr>
      <w:numPr>
        <w:numId w:val="2"/>
      </w:numPr>
      <w:contextualSpacing w:val="1"/>
    </w:pPr>
  </w:style>
  <w:style w:type="paragraph" w:styleId="ListBullet3">
    <w:name w:val="List Bullet 3"/>
    <w:basedOn w:val="Normal"/>
    <w:uiPriority w:val="99"/>
    <w:unhideWhenUsed w:val="1"/>
    <w:rsid w:val="00326F90"/>
    <w:pPr>
      <w:numPr>
        <w:numId w:val="3"/>
      </w:numPr>
      <w:contextualSpacing w:val="1"/>
    </w:pPr>
  </w:style>
  <w:style w:type="paragraph" w:styleId="ListNumber">
    <w:name w:val="List Number"/>
    <w:basedOn w:val="Normal"/>
    <w:uiPriority w:val="99"/>
    <w:unhideWhenUsed w:val="1"/>
    <w:rsid w:val="00326F90"/>
    <w:pPr>
      <w:numPr>
        <w:numId w:val="5"/>
      </w:numPr>
      <w:contextualSpacing w:val="1"/>
    </w:pPr>
  </w:style>
  <w:style w:type="paragraph" w:styleId="ListNumber2">
    <w:name w:val="List Number 2"/>
    <w:basedOn w:val="Normal"/>
    <w:uiPriority w:val="99"/>
    <w:unhideWhenUsed w:val="1"/>
    <w:rsid w:val="0029639D"/>
    <w:pPr>
      <w:numPr>
        <w:numId w:val="6"/>
      </w:numPr>
      <w:contextualSpacing w:val="1"/>
    </w:pPr>
  </w:style>
  <w:style w:type="paragraph" w:styleId="ListNumber3">
    <w:name w:val="List Number 3"/>
    <w:basedOn w:val="Normal"/>
    <w:uiPriority w:val="99"/>
    <w:unhideWhenUsed w:val="1"/>
    <w:rsid w:val="0029639D"/>
    <w:pPr>
      <w:numPr>
        <w:numId w:val="7"/>
      </w:numPr>
      <w:contextualSpacing w:val="1"/>
    </w:pPr>
  </w:style>
  <w:style w:type="paragraph" w:styleId="ListContinue">
    <w:name w:val="List Continue"/>
    <w:basedOn w:val="Normal"/>
    <w:uiPriority w:val="99"/>
    <w:unhideWhenUsed w:val="1"/>
    <w:rsid w:val="0029639D"/>
    <w:pPr>
      <w:spacing w:after="120"/>
      <w:ind w:left="360"/>
      <w:contextualSpacing w:val="1"/>
    </w:pPr>
  </w:style>
  <w:style w:type="paragraph" w:styleId="ListContinue2">
    <w:name w:val="List Continue 2"/>
    <w:basedOn w:val="Normal"/>
    <w:uiPriority w:val="99"/>
    <w:unhideWhenUsed w:val="1"/>
    <w:rsid w:val="0029639D"/>
    <w:pPr>
      <w:spacing w:after="120"/>
      <w:ind w:left="720"/>
      <w:contextualSpacing w:val="1"/>
    </w:pPr>
  </w:style>
  <w:style w:type="paragraph" w:styleId="ListContinue3">
    <w:name w:val="List Continue 3"/>
    <w:basedOn w:val="Normal"/>
    <w:uiPriority w:val="99"/>
    <w:unhideWhenUsed w:val="1"/>
    <w:rsid w:val="0029639D"/>
    <w:pPr>
      <w:spacing w:after="120"/>
      <w:ind w:left="1080"/>
      <w:contextualSpacing w:val="1"/>
    </w:pPr>
  </w:style>
  <w:style w:type="paragraph" w:styleId="MacroText">
    <w:name w:val="macro"/>
    <w:link w:val="MacroTextChar"/>
    <w:uiPriority w:val="99"/>
    <w:unhideWhenUsed w:val="1"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styleId="MacroTextChar" w:customStyle="1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 w:val="1"/>
    <w:rsid w:val="00FC693F"/>
    <w:rPr>
      <w:i w:val="1"/>
      <w:iCs w:val="1"/>
      <w:color w:val="000000" w:themeColor="text1"/>
    </w:rPr>
  </w:style>
  <w:style w:type="character" w:styleId="QuoteChar" w:customStyle="1">
    <w:name w:val="Quote Char"/>
    <w:basedOn w:val="DefaultParagraphFont"/>
    <w:link w:val="Quote"/>
    <w:uiPriority w:val="29"/>
    <w:rsid w:val="00FC693F"/>
    <w:rPr>
      <w:i w:val="1"/>
      <w:iCs w:val="1"/>
      <w:color w:val="000000" w:themeColor="text1"/>
    </w:rPr>
  </w:style>
  <w:style w:type="character" w:styleId="Heading4Char" w:customStyle="1">
    <w:name w:val="Heading 4 Char"/>
    <w:basedOn w:val="DefaultParagraphFont"/>
    <w:link w:val="Heading4"/>
    <w:uiPriority w:val="9"/>
    <w:semiHidden w:val="1"/>
    <w:rsid w:val="00FC693F"/>
    <w:rPr>
      <w:rFonts w:asciiTheme="majorHAnsi" w:cstheme="majorBidi" w:eastAsiaTheme="majorEastAsia" w:hAnsiTheme="majorHAnsi"/>
      <w:b w:val="1"/>
      <w:bCs w:val="1"/>
      <w:i w:val="1"/>
      <w:iCs w:val="1"/>
      <w:color w:val="4f81bd" w:themeColor="accent1"/>
    </w:rPr>
  </w:style>
  <w:style w:type="character" w:styleId="Heading5Char" w:customStyle="1">
    <w:name w:val="Heading 5 Char"/>
    <w:basedOn w:val="DefaultParagraphFont"/>
    <w:link w:val="Heading5"/>
    <w:uiPriority w:val="9"/>
    <w:semiHidden w:val="1"/>
    <w:rsid w:val="00FC693F"/>
    <w:rPr>
      <w:rFonts w:asciiTheme="majorHAnsi" w:cstheme="majorBidi" w:eastAsiaTheme="majorEastAsia" w:hAnsiTheme="majorHAnsi"/>
      <w:color w:val="243f60" w:themeColor="accent1" w:themeShade="00007F"/>
    </w:rPr>
  </w:style>
  <w:style w:type="character" w:styleId="Heading6Char" w:customStyle="1">
    <w:name w:val="Heading 6 Char"/>
    <w:basedOn w:val="DefaultParagraphFont"/>
    <w:link w:val="Heading6"/>
    <w:uiPriority w:val="9"/>
    <w:semiHidden w:val="1"/>
    <w:rsid w:val="00FC693F"/>
    <w:rPr>
      <w:rFonts w:asciiTheme="majorHAnsi" w:cstheme="majorBidi" w:eastAsiaTheme="majorEastAsia" w:hAnsiTheme="majorHAnsi"/>
      <w:i w:val="1"/>
      <w:iCs w:val="1"/>
      <w:color w:val="243f60" w:themeColor="accent1" w:themeShade="00007F"/>
    </w:rPr>
  </w:style>
  <w:style w:type="character" w:styleId="Heading7Char" w:customStyle="1">
    <w:name w:val="Heading 7 Char"/>
    <w:basedOn w:val="DefaultParagraphFont"/>
    <w:link w:val="Heading7"/>
    <w:uiPriority w:val="9"/>
    <w:semiHidden w:val="1"/>
    <w:rsid w:val="00FC693F"/>
    <w:rPr>
      <w:rFonts w:asciiTheme="majorHAnsi" w:cstheme="majorBidi" w:eastAsiaTheme="majorEastAsia" w:hAnsiTheme="majorHAnsi"/>
      <w:i w:val="1"/>
      <w:iCs w:val="1"/>
      <w:color w:val="404040" w:themeColor="text1" w:themeTint="0000BF"/>
    </w:rPr>
  </w:style>
  <w:style w:type="character" w:styleId="Heading8Char" w:customStyle="1">
    <w:name w:val="Heading 8 Char"/>
    <w:basedOn w:val="DefaultParagraphFont"/>
    <w:link w:val="Heading8"/>
    <w:uiPriority w:val="9"/>
    <w:semiHidden w:val="1"/>
    <w:rsid w:val="00FC693F"/>
    <w:rPr>
      <w:rFonts w:asciiTheme="majorHAnsi" w:cstheme="majorBidi" w:eastAsiaTheme="majorEastAsia" w:hAnsiTheme="majorHAnsi"/>
      <w:color w:val="4f81bd" w:themeColor="accent1"/>
      <w:sz w:val="20"/>
      <w:szCs w:val="20"/>
    </w:rPr>
  </w:style>
  <w:style w:type="character" w:styleId="Heading9Char" w:customStyle="1">
    <w:name w:val="Heading 9 Char"/>
    <w:basedOn w:val="DefaultParagraphFont"/>
    <w:link w:val="Heading9"/>
    <w:uiPriority w:val="9"/>
    <w:semiHidden w:val="1"/>
    <w:rsid w:val="00FC693F"/>
    <w:rPr>
      <w:rFonts w:asciiTheme="majorHAnsi" w:cstheme="majorBidi" w:eastAsiaTheme="majorEastAsia" w:hAnsiTheme="majorHAnsi"/>
      <w:i w:val="1"/>
      <w:iCs w:val="1"/>
      <w:color w:val="404040" w:themeColor="text1" w:themeTint="0000BF"/>
      <w:sz w:val="20"/>
      <w:szCs w:val="20"/>
    </w:rPr>
  </w:style>
  <w:style w:type="paragraph" w:styleId="Caption">
    <w:name w:val="caption"/>
    <w:basedOn w:val="Normal"/>
    <w:next w:val="Normal"/>
    <w:uiPriority w:val="35"/>
    <w:semiHidden w:val="1"/>
    <w:unhideWhenUsed w:val="1"/>
    <w:qFormat w:val="1"/>
    <w:rsid w:val="00FC693F"/>
    <w:pPr>
      <w:spacing w:line="240" w:lineRule="auto"/>
    </w:pPr>
    <w:rPr>
      <w:b w:val="1"/>
      <w:bCs w:val="1"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 w:val="1"/>
    <w:rsid w:val="00FC693F"/>
    <w:rPr>
      <w:b w:val="1"/>
      <w:bCs w:val="1"/>
    </w:rPr>
  </w:style>
  <w:style w:type="character" w:styleId="Emphasis">
    <w:name w:val="Emphasis"/>
    <w:basedOn w:val="DefaultParagraphFont"/>
    <w:uiPriority w:val="20"/>
    <w:qFormat w:val="1"/>
    <w:rsid w:val="00FC693F"/>
    <w:rPr>
      <w:i w:val="1"/>
      <w:iCs w:val="1"/>
    </w:rPr>
  </w:style>
  <w:style w:type="paragraph" w:styleId="IntenseQuote">
    <w:name w:val="Intense Quote"/>
    <w:basedOn w:val="Normal"/>
    <w:next w:val="Normal"/>
    <w:link w:val="IntenseQuoteChar"/>
    <w:uiPriority w:val="30"/>
    <w:qFormat w:val="1"/>
    <w:rsid w:val="00FC693F"/>
    <w:pPr>
      <w:pBdr>
        <w:bottom w:color="4f81bd" w:space="4" w:sz="4" w:themeColor="accent1" w:val="single"/>
      </w:pBdr>
      <w:spacing w:after="280" w:before="200"/>
      <w:ind w:left="936" w:right="936"/>
    </w:pPr>
    <w:rPr>
      <w:b w:val="1"/>
      <w:bCs w:val="1"/>
      <w:i w:val="1"/>
      <w:iCs w:val="1"/>
      <w:color w:val="4f81bd" w:themeColor="accent1"/>
    </w:rPr>
  </w:style>
  <w:style w:type="character" w:styleId="IntenseQuoteChar" w:customStyle="1">
    <w:name w:val="Intense Quote Char"/>
    <w:basedOn w:val="DefaultParagraphFont"/>
    <w:link w:val="IntenseQuote"/>
    <w:uiPriority w:val="30"/>
    <w:rsid w:val="00FC693F"/>
    <w:rPr>
      <w:b w:val="1"/>
      <w:bCs w:val="1"/>
      <w:i w:val="1"/>
      <w:iCs w:val="1"/>
      <w:color w:val="4f81bd" w:themeColor="accent1"/>
    </w:rPr>
  </w:style>
  <w:style w:type="character" w:styleId="SubtleEmphasis">
    <w:name w:val="Subtle Emphasis"/>
    <w:basedOn w:val="DefaultParagraphFont"/>
    <w:uiPriority w:val="19"/>
    <w:qFormat w:val="1"/>
    <w:rsid w:val="00FC693F"/>
    <w:rPr>
      <w:i w:val="1"/>
      <w:iCs w:val="1"/>
      <w:color w:val="808080" w:themeColor="text1" w:themeTint="00007F"/>
    </w:rPr>
  </w:style>
  <w:style w:type="character" w:styleId="IntenseEmphasis">
    <w:name w:val="Intense Emphasis"/>
    <w:basedOn w:val="DefaultParagraphFont"/>
    <w:uiPriority w:val="21"/>
    <w:qFormat w:val="1"/>
    <w:rsid w:val="00FC693F"/>
    <w:rPr>
      <w:b w:val="1"/>
      <w:bCs w:val="1"/>
      <w:i w:val="1"/>
      <w:iCs w:val="1"/>
      <w:color w:val="4f81bd" w:themeColor="accent1"/>
    </w:rPr>
  </w:style>
  <w:style w:type="character" w:styleId="SubtleReference">
    <w:name w:val="Subtle Reference"/>
    <w:basedOn w:val="DefaultParagraphFont"/>
    <w:uiPriority w:val="31"/>
    <w:qFormat w:val="1"/>
    <w:rsid w:val="00FC693F"/>
    <w:rPr>
      <w:smallCaps w:val="1"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 w:val="1"/>
    <w:rsid w:val="00FC693F"/>
    <w:rPr>
      <w:b w:val="1"/>
      <w:bCs w:val="1"/>
      <w:smallCaps w:val="1"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 w:val="1"/>
    <w:rsid w:val="00FC693F"/>
    <w:rPr>
      <w:b w:val="1"/>
      <w:bCs w:val="1"/>
      <w:smallCaps w:val="1"/>
      <w:spacing w:val="5"/>
    </w:rPr>
  </w:style>
  <w:style w:type="paragraph" w:styleId="TOCHeading">
    <w:name w:val="TOC Heading"/>
    <w:basedOn w:val="Heading1"/>
    <w:next w:val="Normal"/>
    <w:uiPriority w:val="39"/>
    <w:semiHidden w:val="1"/>
    <w:unhideWhenUsed w:val="1"/>
    <w:qFormat w:val="1"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0000BF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000000" w:space="0" w:sz="8" w:themeColor="text1" w:val="single"/>
          <w:left w:space="0" w:sz="0" w:val="nil"/>
          <w:bottom w:color="000000" w:space="0" w:sz="8" w:themeColor="text1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000000" w:space="0" w:sz="8" w:themeColor="text1" w:val="single"/>
          <w:left w:space="0" w:sz="0" w:val="nil"/>
          <w:bottom w:color="000000" w:space="0" w:sz="8" w:themeColor="text1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c0c0c0" w:themeFill="text1" w:themeFillTint="00003F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c0c0c0" w:themeFill="text1" w:themeFillTint="00003F" w:val="clear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0000BF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4f81bd" w:space="0" w:sz="8" w:themeColor="accent1" w:val="single"/>
          <w:left w:space="0" w:sz="0" w:val="nil"/>
          <w:bottom w:color="4f81bd" w:space="0" w:sz="8" w:themeColor="accent1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f81bd" w:space="0" w:sz="8" w:themeColor="accent1" w:val="single"/>
          <w:left w:space="0" w:sz="0" w:val="nil"/>
          <w:bottom w:color="4f81bd" w:space="0" w:sz="8" w:themeColor="accent1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3dfee" w:themeFill="accent1" w:themeFillTint="00003F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3dfee" w:themeFill="accent1" w:themeFillTint="00003F" w:val="clear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0000BF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c0504d" w:space="0" w:sz="8" w:themeColor="accent2" w:val="single"/>
          <w:left w:space="0" w:sz="0" w:val="nil"/>
          <w:bottom w:color="c0504d" w:space="0" w:sz="8" w:themeColor="accent2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c0504d" w:space="0" w:sz="8" w:themeColor="accent2" w:val="single"/>
          <w:left w:space="0" w:sz="0" w:val="nil"/>
          <w:bottom w:color="c0504d" w:space="0" w:sz="8" w:themeColor="accent2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fd3d2" w:themeFill="accent2" w:themeFillTint="00003F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fd3d2" w:themeFill="accent2" w:themeFillTint="00003F" w:val="clear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0000BF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9bbb59" w:space="0" w:sz="8" w:themeColor="accent3" w:val="single"/>
          <w:left w:space="0" w:sz="0" w:val="nil"/>
          <w:bottom w:color="9bbb59" w:space="0" w:sz="8" w:themeColor="accent3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9bbb59" w:space="0" w:sz="8" w:themeColor="accent3" w:val="single"/>
          <w:left w:space="0" w:sz="0" w:val="nil"/>
          <w:bottom w:color="9bbb59" w:space="0" w:sz="8" w:themeColor="accent3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6eed5" w:themeFill="accent3" w:themeFillTint="00003F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6eed5" w:themeFill="accent3" w:themeFillTint="00003F" w:val="clear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0000BF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8064a2" w:space="0" w:sz="8" w:themeColor="accent4" w:val="single"/>
          <w:left w:space="0" w:sz="0" w:val="nil"/>
          <w:bottom w:color="8064a2" w:space="0" w:sz="8" w:themeColor="accent4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8064a2" w:space="0" w:sz="8" w:themeColor="accent4" w:val="single"/>
          <w:left w:space="0" w:sz="0" w:val="nil"/>
          <w:bottom w:color="8064a2" w:space="0" w:sz="8" w:themeColor="accent4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fd8e8" w:themeFill="accent4" w:themeFillTint="00003F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fd8e8" w:themeFill="accent4" w:themeFillTint="00003F" w:val="clear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0000BF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4bacc6" w:space="0" w:sz="8" w:themeColor="accent5" w:val="single"/>
          <w:left w:space="0" w:sz="0" w:val="nil"/>
          <w:bottom w:color="4bacc6" w:space="0" w:sz="8" w:themeColor="accent5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bacc6" w:space="0" w:sz="8" w:themeColor="accent5" w:val="single"/>
          <w:left w:space="0" w:sz="0" w:val="nil"/>
          <w:bottom w:color="4bacc6" w:space="0" w:sz="8" w:themeColor="accent5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2eaf1" w:themeFill="accent5" w:themeFillTint="00003F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2eaf1" w:themeFill="accent5" w:themeFillTint="00003F" w:val="clear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0000BF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f79646" w:space="0" w:sz="8" w:themeColor="accent6" w:val="single"/>
          <w:left w:space="0" w:sz="0" w:val="nil"/>
          <w:bottom w:color="f79646" w:space="0" w:sz="8" w:themeColor="accent6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f79646" w:space="0" w:sz="8" w:themeColor="accent6" w:val="single"/>
          <w:left w:space="0" w:sz="0" w:val="nil"/>
          <w:bottom w:color="f79646" w:space="0" w:sz="8" w:themeColor="accent6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fde4d0" w:themeFill="accent6" w:themeFillTint="00003F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fde4d0" w:themeFill="accent6" w:themeFillTint="00003F" w:val="clear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space="0" w:sz="0"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space="0" w:sz="0"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 w:val="1"/>
        <w:bCs w:val="1"/>
      </w:rPr>
    </w:tblStylePr>
    <w:tblStylePr w:type="lastCol"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0000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0000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space="0" w:sz="0"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space="0" w:sz="0"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 w:val="1"/>
        <w:bCs w:val="1"/>
      </w:rPr>
    </w:tblStylePr>
    <w:tblStylePr w:type="lastCol"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0000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0000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space="0" w:sz="0"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space="0" w:sz="0"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 w:val="1"/>
        <w:bCs w:val="1"/>
      </w:rPr>
    </w:tblStylePr>
    <w:tblStylePr w:type="lastCol"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0000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0000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space="0" w:sz="0"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space="0" w:sz="0"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 w:val="1"/>
        <w:bCs w:val="1"/>
      </w:rPr>
    </w:tblStylePr>
    <w:tblStylePr w:type="lastCol"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0000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0000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space="0" w:sz="0"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space="0" w:sz="0"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 w:val="1"/>
        <w:bCs w:val="1"/>
      </w:rPr>
    </w:tblStylePr>
    <w:tblStylePr w:type="lastCol"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0000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0000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space="0" w:sz="0"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space="0" w:sz="0"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 w:val="1"/>
        <w:bCs w:val="1"/>
      </w:rPr>
    </w:tblStylePr>
    <w:tblStylePr w:type="lastCol"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0000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0000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space="0" w:sz="0"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space="0" w:sz="0"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 w:val="1"/>
        <w:bCs w:val="1"/>
      </w:rPr>
    </w:tblStylePr>
    <w:tblStylePr w:type="lastCol"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0000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0000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color="404040" w:space="0" w:sz="8" w:themeColor="text1" w:themeTint="0000BF" w:val="single"/>
        <w:left w:color="404040" w:space="0" w:sz="8" w:themeColor="text1" w:themeTint="0000BF" w:val="single"/>
        <w:bottom w:color="404040" w:space="0" w:sz="8" w:themeColor="text1" w:themeTint="0000BF" w:val="single"/>
        <w:right w:color="404040" w:space="0" w:sz="8" w:themeColor="text1" w:themeTint="0000BF" w:val="single"/>
        <w:insideH w:color="404040" w:space="0" w:sz="8" w:themeColor="text1" w:themeTint="0000BF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404040" w:space="0" w:sz="8" w:themeColor="text1" w:themeTint="0000BF" w:val="single"/>
          <w:left w:color="404040" w:space="0" w:sz="8" w:themeColor="text1" w:themeTint="0000BF" w:val="single"/>
          <w:bottom w:color="404040" w:space="0" w:sz="8" w:themeColor="text1" w:themeTint="0000BF" w:val="single"/>
          <w:right w:color="404040" w:space="0" w:sz="8" w:themeColor="text1" w:themeTint="0000BF" w:val="single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04040" w:space="0" w:sz="6" w:themeColor="text1" w:themeTint="0000BF" w:val="double"/>
          <w:left w:color="404040" w:space="0" w:sz="8" w:themeColor="text1" w:themeTint="0000BF" w:val="single"/>
          <w:bottom w:color="404040" w:space="0" w:sz="8" w:themeColor="text1" w:themeTint="0000BF" w:val="single"/>
          <w:right w:color="404040" w:space="0" w:sz="8" w:themeColor="text1" w:themeTint="0000BF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c0c0c0" w:themeFill="text1" w:themeFillTint="00003F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c0c0c0" w:themeFill="text1" w:themeFillTint="00003F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color="7ba0cd" w:space="0" w:sz="8" w:themeColor="accent1" w:themeTint="0000BF" w:val="single"/>
        <w:left w:color="7ba0cd" w:space="0" w:sz="8" w:themeColor="accent1" w:themeTint="0000BF" w:val="single"/>
        <w:bottom w:color="7ba0cd" w:space="0" w:sz="8" w:themeColor="accent1" w:themeTint="0000BF" w:val="single"/>
        <w:right w:color="7ba0cd" w:space="0" w:sz="8" w:themeColor="accent1" w:themeTint="0000BF" w:val="single"/>
        <w:insideH w:color="7ba0cd" w:space="0" w:sz="8" w:themeColor="accent1" w:themeTint="0000BF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7ba0cd" w:space="0" w:sz="8" w:themeColor="accent1" w:themeTint="0000BF" w:val="single"/>
          <w:left w:color="7ba0cd" w:space="0" w:sz="8" w:themeColor="accent1" w:themeTint="0000BF" w:val="single"/>
          <w:bottom w:color="7ba0cd" w:space="0" w:sz="8" w:themeColor="accent1" w:themeTint="0000BF" w:val="single"/>
          <w:right w:color="7ba0cd" w:space="0" w:sz="8" w:themeColor="accent1" w:themeTint="0000BF" w:val="single"/>
          <w:insideH w:space="0" w:sz="0" w:val="nil"/>
          <w:insideV w:space="0" w:sz="0"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7ba0cd" w:space="0" w:sz="6" w:themeColor="accent1" w:themeTint="0000BF" w:val="double"/>
          <w:left w:color="7ba0cd" w:space="0" w:sz="8" w:themeColor="accent1" w:themeTint="0000BF" w:val="single"/>
          <w:bottom w:color="7ba0cd" w:space="0" w:sz="8" w:themeColor="accent1" w:themeTint="0000BF" w:val="single"/>
          <w:right w:color="7ba0cd" w:space="0" w:sz="8" w:themeColor="accent1" w:themeTint="0000BF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3dfee" w:themeFill="accent1" w:themeFillTint="00003F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d3dfee" w:themeFill="accent1" w:themeFillTint="00003F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color="cf7b79" w:space="0" w:sz="8" w:themeColor="accent2" w:themeTint="0000BF" w:val="single"/>
        <w:left w:color="cf7b79" w:space="0" w:sz="8" w:themeColor="accent2" w:themeTint="0000BF" w:val="single"/>
        <w:bottom w:color="cf7b79" w:space="0" w:sz="8" w:themeColor="accent2" w:themeTint="0000BF" w:val="single"/>
        <w:right w:color="cf7b79" w:space="0" w:sz="8" w:themeColor="accent2" w:themeTint="0000BF" w:val="single"/>
        <w:insideH w:color="cf7b79" w:space="0" w:sz="8" w:themeColor="accent2" w:themeTint="0000BF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cf7b79" w:space="0" w:sz="8" w:themeColor="accent2" w:themeTint="0000BF" w:val="single"/>
          <w:left w:color="cf7b79" w:space="0" w:sz="8" w:themeColor="accent2" w:themeTint="0000BF" w:val="single"/>
          <w:bottom w:color="cf7b79" w:space="0" w:sz="8" w:themeColor="accent2" w:themeTint="0000BF" w:val="single"/>
          <w:right w:color="cf7b79" w:space="0" w:sz="8" w:themeColor="accent2" w:themeTint="0000BF" w:val="single"/>
          <w:insideH w:space="0" w:sz="0" w:val="nil"/>
          <w:insideV w:space="0" w:sz="0"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cf7b79" w:space="0" w:sz="6" w:themeColor="accent2" w:themeTint="0000BF" w:val="double"/>
          <w:left w:color="cf7b79" w:space="0" w:sz="8" w:themeColor="accent2" w:themeTint="0000BF" w:val="single"/>
          <w:bottom w:color="cf7b79" w:space="0" w:sz="8" w:themeColor="accent2" w:themeTint="0000BF" w:val="single"/>
          <w:right w:color="cf7b79" w:space="0" w:sz="8" w:themeColor="accent2" w:themeTint="0000BF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efd3d2" w:themeFill="accent2" w:themeFillTint="00003F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efd3d2" w:themeFill="accent2" w:themeFillTint="00003F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color="b3cc82" w:space="0" w:sz="8" w:themeColor="accent3" w:themeTint="0000BF" w:val="single"/>
        <w:left w:color="b3cc82" w:space="0" w:sz="8" w:themeColor="accent3" w:themeTint="0000BF" w:val="single"/>
        <w:bottom w:color="b3cc82" w:space="0" w:sz="8" w:themeColor="accent3" w:themeTint="0000BF" w:val="single"/>
        <w:right w:color="b3cc82" w:space="0" w:sz="8" w:themeColor="accent3" w:themeTint="0000BF" w:val="single"/>
        <w:insideH w:color="b3cc82" w:space="0" w:sz="8" w:themeColor="accent3" w:themeTint="0000BF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b3cc82" w:space="0" w:sz="8" w:themeColor="accent3" w:themeTint="0000BF" w:val="single"/>
          <w:left w:color="b3cc82" w:space="0" w:sz="8" w:themeColor="accent3" w:themeTint="0000BF" w:val="single"/>
          <w:bottom w:color="b3cc82" w:space="0" w:sz="8" w:themeColor="accent3" w:themeTint="0000BF" w:val="single"/>
          <w:right w:color="b3cc82" w:space="0" w:sz="8" w:themeColor="accent3" w:themeTint="0000BF" w:val="single"/>
          <w:insideH w:space="0" w:sz="0" w:val="nil"/>
          <w:insideV w:space="0" w:sz="0"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b3cc82" w:space="0" w:sz="6" w:themeColor="accent3" w:themeTint="0000BF" w:val="double"/>
          <w:left w:color="b3cc82" w:space="0" w:sz="8" w:themeColor="accent3" w:themeTint="0000BF" w:val="single"/>
          <w:bottom w:color="b3cc82" w:space="0" w:sz="8" w:themeColor="accent3" w:themeTint="0000BF" w:val="single"/>
          <w:right w:color="b3cc82" w:space="0" w:sz="8" w:themeColor="accent3" w:themeTint="0000BF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e6eed5" w:themeFill="accent3" w:themeFillTint="00003F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e6eed5" w:themeFill="accent3" w:themeFillTint="00003F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color="9f8ab9" w:space="0" w:sz="8" w:themeColor="accent4" w:themeTint="0000BF" w:val="single"/>
        <w:left w:color="9f8ab9" w:space="0" w:sz="8" w:themeColor="accent4" w:themeTint="0000BF" w:val="single"/>
        <w:bottom w:color="9f8ab9" w:space="0" w:sz="8" w:themeColor="accent4" w:themeTint="0000BF" w:val="single"/>
        <w:right w:color="9f8ab9" w:space="0" w:sz="8" w:themeColor="accent4" w:themeTint="0000BF" w:val="single"/>
        <w:insideH w:color="9f8ab9" w:space="0" w:sz="8" w:themeColor="accent4" w:themeTint="0000BF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9f8ab9" w:space="0" w:sz="8" w:themeColor="accent4" w:themeTint="0000BF" w:val="single"/>
          <w:left w:color="9f8ab9" w:space="0" w:sz="8" w:themeColor="accent4" w:themeTint="0000BF" w:val="single"/>
          <w:bottom w:color="9f8ab9" w:space="0" w:sz="8" w:themeColor="accent4" w:themeTint="0000BF" w:val="single"/>
          <w:right w:color="9f8ab9" w:space="0" w:sz="8" w:themeColor="accent4" w:themeTint="0000BF" w:val="single"/>
          <w:insideH w:space="0" w:sz="0" w:val="nil"/>
          <w:insideV w:space="0" w:sz="0"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9f8ab9" w:space="0" w:sz="6" w:themeColor="accent4" w:themeTint="0000BF" w:val="double"/>
          <w:left w:color="9f8ab9" w:space="0" w:sz="8" w:themeColor="accent4" w:themeTint="0000BF" w:val="single"/>
          <w:bottom w:color="9f8ab9" w:space="0" w:sz="8" w:themeColor="accent4" w:themeTint="0000BF" w:val="single"/>
          <w:right w:color="9f8ab9" w:space="0" w:sz="8" w:themeColor="accent4" w:themeTint="0000BF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fd8e8" w:themeFill="accent4" w:themeFillTint="00003F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dfd8e8" w:themeFill="accent4" w:themeFillTint="00003F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color="78c0d4" w:space="0" w:sz="8" w:themeColor="accent5" w:themeTint="0000BF" w:val="single"/>
        <w:left w:color="78c0d4" w:space="0" w:sz="8" w:themeColor="accent5" w:themeTint="0000BF" w:val="single"/>
        <w:bottom w:color="78c0d4" w:space="0" w:sz="8" w:themeColor="accent5" w:themeTint="0000BF" w:val="single"/>
        <w:right w:color="78c0d4" w:space="0" w:sz="8" w:themeColor="accent5" w:themeTint="0000BF" w:val="single"/>
        <w:insideH w:color="78c0d4" w:space="0" w:sz="8" w:themeColor="accent5" w:themeTint="0000BF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78c0d4" w:space="0" w:sz="8" w:themeColor="accent5" w:themeTint="0000BF" w:val="single"/>
          <w:left w:color="78c0d4" w:space="0" w:sz="8" w:themeColor="accent5" w:themeTint="0000BF" w:val="single"/>
          <w:bottom w:color="78c0d4" w:space="0" w:sz="8" w:themeColor="accent5" w:themeTint="0000BF" w:val="single"/>
          <w:right w:color="78c0d4" w:space="0" w:sz="8" w:themeColor="accent5" w:themeTint="0000BF" w:val="single"/>
          <w:insideH w:space="0" w:sz="0" w:val="nil"/>
          <w:insideV w:space="0" w:sz="0"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78c0d4" w:space="0" w:sz="6" w:themeColor="accent5" w:themeTint="0000BF" w:val="double"/>
          <w:left w:color="78c0d4" w:space="0" w:sz="8" w:themeColor="accent5" w:themeTint="0000BF" w:val="single"/>
          <w:bottom w:color="78c0d4" w:space="0" w:sz="8" w:themeColor="accent5" w:themeTint="0000BF" w:val="single"/>
          <w:right w:color="78c0d4" w:space="0" w:sz="8" w:themeColor="accent5" w:themeTint="0000BF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2eaf1" w:themeFill="accent5" w:themeFillTint="00003F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d2eaf1" w:themeFill="accent5" w:themeFillTint="00003F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color="f9b074" w:space="0" w:sz="8" w:themeColor="accent6" w:themeTint="0000BF" w:val="single"/>
        <w:left w:color="f9b074" w:space="0" w:sz="8" w:themeColor="accent6" w:themeTint="0000BF" w:val="single"/>
        <w:bottom w:color="f9b074" w:space="0" w:sz="8" w:themeColor="accent6" w:themeTint="0000BF" w:val="single"/>
        <w:right w:color="f9b074" w:space="0" w:sz="8" w:themeColor="accent6" w:themeTint="0000BF" w:val="single"/>
        <w:insideH w:color="f9b074" w:space="0" w:sz="8" w:themeColor="accent6" w:themeTint="0000BF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f9b074" w:space="0" w:sz="8" w:themeColor="accent6" w:themeTint="0000BF" w:val="single"/>
          <w:left w:color="f9b074" w:space="0" w:sz="8" w:themeColor="accent6" w:themeTint="0000BF" w:val="single"/>
          <w:bottom w:color="f9b074" w:space="0" w:sz="8" w:themeColor="accent6" w:themeTint="0000BF" w:val="single"/>
          <w:right w:color="f9b074" w:space="0" w:sz="8" w:themeColor="accent6" w:themeTint="0000BF" w:val="single"/>
          <w:insideH w:space="0" w:sz="0" w:val="nil"/>
          <w:insideV w:space="0" w:sz="0"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f9b074" w:space="0" w:sz="6" w:themeColor="accent6" w:themeTint="0000BF" w:val="double"/>
          <w:left w:color="f9b074" w:space="0" w:sz="8" w:themeColor="accent6" w:themeTint="0000BF" w:val="single"/>
          <w:bottom w:color="f9b074" w:space="0" w:sz="8" w:themeColor="accent6" w:themeTint="0000BF" w:val="single"/>
          <w:right w:color="f9b074" w:space="0" w:sz="8" w:themeColor="accent6" w:themeTint="0000BF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fde4d0" w:themeFill="accent6" w:themeFillTint="00003F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fde4d0" w:themeFill="accent6" w:themeFillTint="00003F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ffffff" w:themeColor="background1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Col">
      <w:rPr>
        <w:b w:val="1"/>
        <w:bCs w:val="1"/>
        <w:color w:val="ffffff" w:themeColor="background1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themeFill="background1" w:themeFillShade="0000D8" w:val="clear"/>
      </w:tcPr>
    </w:tblStylePr>
    <w:tblStylePr w:type="band1Horz">
      <w:tblPr/>
      <w:tcPr>
        <w:shd w:color="auto" w:fill="d8d8d8" w:themeFill="background1" w:themeFillShade="0000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ffffff" w:themeColor="background1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4f81bd" w:themeFill="accent1" w:val="clear"/>
      </w:tcPr>
    </w:tblStylePr>
    <w:tblStylePr w:type="lastCol">
      <w:rPr>
        <w:b w:val="1"/>
        <w:bCs w:val="1"/>
        <w:color w:val="ffffff" w:themeColor="background1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4f81bd" w:themeFill="accent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themeFill="background1" w:themeFillShade="0000D8" w:val="clear"/>
      </w:tcPr>
    </w:tblStylePr>
    <w:tblStylePr w:type="band1Horz">
      <w:tblPr/>
      <w:tcPr>
        <w:shd w:color="auto" w:fill="d8d8d8" w:themeFill="background1" w:themeFillShade="0000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ffffff" w:themeColor="background1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c0504d" w:themeFill="accent2" w:val="clear"/>
      </w:tcPr>
    </w:tblStylePr>
    <w:tblStylePr w:type="lastCol">
      <w:rPr>
        <w:b w:val="1"/>
        <w:bCs w:val="1"/>
        <w:color w:val="ffffff" w:themeColor="background1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c0504d" w:themeFill="accent2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themeFill="background1" w:themeFillShade="0000D8" w:val="clear"/>
      </w:tcPr>
    </w:tblStylePr>
    <w:tblStylePr w:type="band1Horz">
      <w:tblPr/>
      <w:tcPr>
        <w:shd w:color="auto" w:fill="d8d8d8" w:themeFill="background1" w:themeFillShade="0000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ffffff" w:themeColor="background1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9bbb59" w:themeFill="accent3" w:val="clear"/>
      </w:tcPr>
    </w:tblStylePr>
    <w:tblStylePr w:type="lastCol">
      <w:rPr>
        <w:b w:val="1"/>
        <w:bCs w:val="1"/>
        <w:color w:val="ffffff" w:themeColor="background1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9bbb59" w:themeFill="accent3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themeFill="background1" w:themeFillShade="0000D8" w:val="clear"/>
      </w:tcPr>
    </w:tblStylePr>
    <w:tblStylePr w:type="band1Horz">
      <w:tblPr/>
      <w:tcPr>
        <w:shd w:color="auto" w:fill="d8d8d8" w:themeFill="background1" w:themeFillShade="0000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ffffff" w:themeColor="background1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8064a2" w:themeFill="accent4" w:val="clear"/>
      </w:tcPr>
    </w:tblStylePr>
    <w:tblStylePr w:type="lastCol">
      <w:rPr>
        <w:b w:val="1"/>
        <w:bCs w:val="1"/>
        <w:color w:val="ffffff" w:themeColor="background1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8064a2" w:themeFill="accent4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themeFill="background1" w:themeFillShade="0000D8" w:val="clear"/>
      </w:tcPr>
    </w:tblStylePr>
    <w:tblStylePr w:type="band1Horz">
      <w:tblPr/>
      <w:tcPr>
        <w:shd w:color="auto" w:fill="d8d8d8" w:themeFill="background1" w:themeFillShade="0000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ffffff" w:themeColor="background1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4bacc6" w:themeFill="accent5" w:val="clear"/>
      </w:tcPr>
    </w:tblStylePr>
    <w:tblStylePr w:type="lastCol">
      <w:rPr>
        <w:b w:val="1"/>
        <w:bCs w:val="1"/>
        <w:color w:val="ffffff" w:themeColor="background1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4bacc6" w:themeFill="accent5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themeFill="background1" w:themeFillShade="0000D8" w:val="clear"/>
      </w:tcPr>
    </w:tblStylePr>
    <w:tblStylePr w:type="band1Horz">
      <w:tblPr/>
      <w:tcPr>
        <w:shd w:color="auto" w:fill="d8d8d8" w:themeFill="background1" w:themeFillShade="0000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ffffff" w:themeColor="background1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79646" w:themeFill="accent6" w:val="clear"/>
      </w:tcPr>
    </w:tblStylePr>
    <w:tblStylePr w:type="lastCol">
      <w:rPr>
        <w:b w:val="1"/>
        <w:bCs w:val="1"/>
        <w:color w:val="ffffff" w:themeColor="background1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f79646" w:themeFill="accent6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themeFill="background1" w:themeFillShade="0000D8" w:val="clear"/>
      </w:tcPr>
    </w:tblStylePr>
    <w:tblStylePr w:type="band1Horz">
      <w:tblPr/>
      <w:tcPr>
        <w:shd w:color="auto" w:fill="d8d8d8" w:themeFill="background1" w:themeFillShade="0000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space="0" w:sz="0" w:val="nil"/>
          <w:bottom w:color="000000" w:space="0" w:sz="8" w:themeColor="text1" w:val="single"/>
        </w:tcBorders>
      </w:tcPr>
    </w:tblStylePr>
    <w:tblStylePr w:type="lastRow">
      <w:rPr>
        <w:b w:val="1"/>
        <w:bCs w:val="1"/>
        <w:color w:val="1f497d" w:themeColor="text2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00003F" w:val="clear"/>
      </w:tcPr>
    </w:tblStylePr>
    <w:tblStylePr w:type="band1Horz">
      <w:tblPr/>
      <w:tcPr>
        <w:shd w:color="auto" w:fill="c0c0c0" w:themeFill="text1" w:themeFillTint="00003F" w:val="clear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space="0" w:sz="0" w:val="nil"/>
          <w:bottom w:color="4f81bd" w:space="0" w:sz="8" w:themeColor="accent1" w:val="single"/>
        </w:tcBorders>
      </w:tcPr>
    </w:tblStylePr>
    <w:tblStylePr w:type="lastRow">
      <w:rPr>
        <w:b w:val="1"/>
        <w:bCs w:val="1"/>
        <w:color w:val="1f497d" w:themeColor="text2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00003F" w:val="clear"/>
      </w:tcPr>
    </w:tblStylePr>
    <w:tblStylePr w:type="band1Horz">
      <w:tblPr/>
      <w:tcPr>
        <w:shd w:color="auto" w:fill="d3dfee" w:themeFill="accent1" w:themeFillTint="00003F" w:val="clear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space="0" w:sz="0" w:val="nil"/>
          <w:bottom w:color="c0504d" w:space="0" w:sz="8" w:themeColor="accent2" w:val="single"/>
        </w:tcBorders>
      </w:tcPr>
    </w:tblStylePr>
    <w:tblStylePr w:type="lastRow">
      <w:rPr>
        <w:b w:val="1"/>
        <w:bCs w:val="1"/>
        <w:color w:val="1f497d" w:themeColor="text2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00003F" w:val="clear"/>
      </w:tcPr>
    </w:tblStylePr>
    <w:tblStylePr w:type="band1Horz">
      <w:tblPr/>
      <w:tcPr>
        <w:shd w:color="auto" w:fill="efd3d2" w:themeFill="accent2" w:themeFillTint="00003F" w:val="clear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space="0" w:sz="0" w:val="nil"/>
          <w:bottom w:color="9bbb59" w:space="0" w:sz="8" w:themeColor="accent3" w:val="single"/>
        </w:tcBorders>
      </w:tcPr>
    </w:tblStylePr>
    <w:tblStylePr w:type="lastRow">
      <w:rPr>
        <w:b w:val="1"/>
        <w:bCs w:val="1"/>
        <w:color w:val="1f497d" w:themeColor="text2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00003F" w:val="clear"/>
      </w:tcPr>
    </w:tblStylePr>
    <w:tblStylePr w:type="band1Horz">
      <w:tblPr/>
      <w:tcPr>
        <w:shd w:color="auto" w:fill="e6eed5" w:themeFill="accent3" w:themeFillTint="00003F" w:val="clear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space="0" w:sz="0" w:val="nil"/>
          <w:bottom w:color="8064a2" w:space="0" w:sz="8" w:themeColor="accent4" w:val="single"/>
        </w:tcBorders>
      </w:tcPr>
    </w:tblStylePr>
    <w:tblStylePr w:type="lastRow">
      <w:rPr>
        <w:b w:val="1"/>
        <w:bCs w:val="1"/>
        <w:color w:val="1f497d" w:themeColor="text2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00003F" w:val="clear"/>
      </w:tcPr>
    </w:tblStylePr>
    <w:tblStylePr w:type="band1Horz">
      <w:tblPr/>
      <w:tcPr>
        <w:shd w:color="auto" w:fill="dfd8e8" w:themeFill="accent4" w:themeFillTint="00003F" w:val="clear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space="0" w:sz="0" w:val="nil"/>
          <w:bottom w:color="4bacc6" w:space="0" w:sz="8" w:themeColor="accent5" w:val="single"/>
        </w:tcBorders>
      </w:tcPr>
    </w:tblStylePr>
    <w:tblStylePr w:type="lastRow">
      <w:rPr>
        <w:b w:val="1"/>
        <w:bCs w:val="1"/>
        <w:color w:val="1f497d" w:themeColor="text2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00003F" w:val="clear"/>
      </w:tcPr>
    </w:tblStylePr>
    <w:tblStylePr w:type="band1Horz">
      <w:tblPr/>
      <w:tcPr>
        <w:shd w:color="auto" w:fill="d2eaf1" w:themeFill="accent5" w:themeFillTint="00003F" w:val="clear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space="0" w:sz="0" w:val="nil"/>
          <w:bottom w:color="f79646" w:space="0" w:sz="8" w:themeColor="accent6" w:val="single"/>
        </w:tcBorders>
      </w:tcPr>
    </w:tblStylePr>
    <w:tblStylePr w:type="lastRow">
      <w:rPr>
        <w:b w:val="1"/>
        <w:bCs w:val="1"/>
        <w:color w:val="1f497d" w:themeColor="text2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00003F" w:val="clear"/>
      </w:tcPr>
    </w:tblStylePr>
    <w:tblStylePr w:type="band1Horz">
      <w:tblPr/>
      <w:tcPr>
        <w:shd w:color="auto" w:fill="fde4d0" w:themeFill="accent6" w:themeFillTint="00003F" w:val="clear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000000" w:space="0" w:sz="24" w:themeColor="text1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000000" w:space="0" w:sz="8" w:themeColor="text1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tblPr/>
      <w:tcPr>
        <w:tcBorders>
          <w:top w:space="0" w:sz="0" w:val="nil"/>
          <w:left w:color="000000" w:space="0" w:sz="8" w:themeColor="text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c0c0c0" w:themeFill="text1" w:themeFillTint="00003F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c0c0c0" w:themeFill="text1" w:themeFillTint="0000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4f81bd" w:space="0" w:sz="24" w:themeColor="accent1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4f81bd" w:space="0" w:sz="8" w:themeColor="accent1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tblPr/>
      <w:tcPr>
        <w:tcBorders>
          <w:top w:space="0" w:sz="0" w:val="nil"/>
          <w:left w:color="4f81bd" w:space="0" w:sz="8" w:themeColor="accent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3dfee" w:themeFill="accent1" w:themeFillTint="00003F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d3dfee" w:themeFill="accent1" w:themeFillTint="0000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c0504d" w:space="0" w:sz="24" w:themeColor="accent2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c0504d" w:space="0" w:sz="8" w:themeColor="accent2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tblPr/>
      <w:tcPr>
        <w:tcBorders>
          <w:top w:space="0" w:sz="0" w:val="nil"/>
          <w:left w:color="c0504d" w:space="0" w:sz="8" w:themeColor="accent2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fd3d2" w:themeFill="accent2" w:themeFillTint="00003F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efd3d2" w:themeFill="accent2" w:themeFillTint="0000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9bbb59" w:space="0" w:sz="24" w:themeColor="accent3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9bbb59" w:space="0" w:sz="8" w:themeColor="accent3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tblPr/>
      <w:tcPr>
        <w:tcBorders>
          <w:top w:space="0" w:sz="0" w:val="nil"/>
          <w:left w:color="9bbb59" w:space="0" w:sz="8" w:themeColor="accent3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6eed5" w:themeFill="accent3" w:themeFillTint="00003F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e6eed5" w:themeFill="accent3" w:themeFillTint="0000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8064a2" w:space="0" w:sz="24" w:themeColor="accent4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8064a2" w:space="0" w:sz="8" w:themeColor="accent4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tblPr/>
      <w:tcPr>
        <w:tcBorders>
          <w:top w:space="0" w:sz="0" w:val="nil"/>
          <w:left w:color="8064a2" w:space="0" w:sz="8" w:themeColor="accent4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fd8e8" w:themeFill="accent4" w:themeFillTint="00003F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dfd8e8" w:themeFill="accent4" w:themeFillTint="0000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4bacc6" w:space="0" w:sz="24" w:themeColor="accent5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4bacc6" w:space="0" w:sz="8" w:themeColor="accent5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tblPr/>
      <w:tcPr>
        <w:tcBorders>
          <w:top w:space="0" w:sz="0" w:val="nil"/>
          <w:left w:color="4bacc6" w:space="0" w:sz="8" w:themeColor="accent5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2eaf1" w:themeFill="accent5" w:themeFillTint="00003F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d2eaf1" w:themeFill="accent5" w:themeFillTint="0000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f79646" w:space="0" w:sz="24" w:themeColor="accent6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79646" w:space="0" w:sz="8" w:themeColor="accent6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tblPr/>
      <w:tcPr>
        <w:tcBorders>
          <w:top w:space="0" w:sz="0" w:val="nil"/>
          <w:left w:color="f79646" w:space="0" w:sz="8" w:themeColor="accent6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fde4d0" w:themeFill="accent6" w:themeFillTint="00003F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fde4d0" w:themeFill="accent6" w:themeFillTint="0000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color="404040" w:space="0" w:sz="8" w:themeColor="text1" w:themeTint="0000BF" w:val="single"/>
        <w:left w:color="404040" w:space="0" w:sz="8" w:themeColor="text1" w:themeTint="0000BF" w:val="single"/>
        <w:bottom w:color="404040" w:space="0" w:sz="8" w:themeColor="text1" w:themeTint="0000BF" w:val="single"/>
        <w:right w:color="404040" w:space="0" w:sz="8" w:themeColor="text1" w:themeTint="0000BF" w:val="single"/>
        <w:insideH w:color="404040" w:space="0" w:sz="8" w:themeColor="text1" w:themeTint="0000BF" w:val="single"/>
        <w:insideV w:color="404040" w:space="0" w:sz="8" w:themeColor="text1" w:themeTint="0000BF" w:val="single"/>
      </w:tblBorders>
    </w:tblPr>
    <w:tcPr>
      <w:shd w:color="auto" w:fill="c0c0c0" w:themeFill="text1" w:themeFillTint="00003F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404040" w:space="0" w:sz="18" w:themeColor="text1" w:themeTint="0000BF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808080" w:themeFill="text1" w:themeFillTint="00007F" w:val="clear"/>
      </w:tcPr>
    </w:tblStylePr>
    <w:tblStylePr w:type="band1Horz">
      <w:tblPr/>
      <w:tcPr>
        <w:shd w:color="auto" w:fill="808080" w:themeFill="text1" w:themeFillTint="00007F" w:val="clear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color="7ba0cd" w:space="0" w:sz="8" w:themeColor="accent1" w:themeTint="0000BF" w:val="single"/>
        <w:left w:color="7ba0cd" w:space="0" w:sz="8" w:themeColor="accent1" w:themeTint="0000BF" w:val="single"/>
        <w:bottom w:color="7ba0cd" w:space="0" w:sz="8" w:themeColor="accent1" w:themeTint="0000BF" w:val="single"/>
        <w:right w:color="7ba0cd" w:space="0" w:sz="8" w:themeColor="accent1" w:themeTint="0000BF" w:val="single"/>
        <w:insideH w:color="7ba0cd" w:space="0" w:sz="8" w:themeColor="accent1" w:themeTint="0000BF" w:val="single"/>
        <w:insideV w:color="7ba0cd" w:space="0" w:sz="8" w:themeColor="accent1" w:themeTint="0000BF" w:val="single"/>
      </w:tblBorders>
    </w:tblPr>
    <w:tcPr>
      <w:shd w:color="auto" w:fill="d3dfee" w:themeFill="accent1" w:themeFillTint="00003F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7ba0cd" w:space="0" w:sz="18" w:themeColor="accent1" w:themeTint="0000BF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a7bfde" w:themeFill="accent1" w:themeFillTint="00007F" w:val="clear"/>
      </w:tcPr>
    </w:tblStylePr>
    <w:tblStylePr w:type="band1Horz">
      <w:tblPr/>
      <w:tcPr>
        <w:shd w:color="auto" w:fill="a7bfde" w:themeFill="accent1" w:themeFillTint="00007F" w:val="clear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color="cf7b79" w:space="0" w:sz="8" w:themeColor="accent2" w:themeTint="0000BF" w:val="single"/>
        <w:left w:color="cf7b79" w:space="0" w:sz="8" w:themeColor="accent2" w:themeTint="0000BF" w:val="single"/>
        <w:bottom w:color="cf7b79" w:space="0" w:sz="8" w:themeColor="accent2" w:themeTint="0000BF" w:val="single"/>
        <w:right w:color="cf7b79" w:space="0" w:sz="8" w:themeColor="accent2" w:themeTint="0000BF" w:val="single"/>
        <w:insideH w:color="cf7b79" w:space="0" w:sz="8" w:themeColor="accent2" w:themeTint="0000BF" w:val="single"/>
        <w:insideV w:color="cf7b79" w:space="0" w:sz="8" w:themeColor="accent2" w:themeTint="0000BF" w:val="single"/>
      </w:tblBorders>
    </w:tblPr>
    <w:tcPr>
      <w:shd w:color="auto" w:fill="efd3d2" w:themeFill="accent2" w:themeFillTint="00003F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cf7b79" w:space="0" w:sz="18" w:themeColor="accent2" w:themeTint="0000BF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fa7a6" w:themeFill="accent2" w:themeFillTint="00007F" w:val="clear"/>
      </w:tcPr>
    </w:tblStylePr>
    <w:tblStylePr w:type="band1Horz">
      <w:tblPr/>
      <w:tcPr>
        <w:shd w:color="auto" w:fill="dfa7a6" w:themeFill="accent2" w:themeFillTint="00007F" w:val="clear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color="b3cc82" w:space="0" w:sz="8" w:themeColor="accent3" w:themeTint="0000BF" w:val="single"/>
        <w:left w:color="b3cc82" w:space="0" w:sz="8" w:themeColor="accent3" w:themeTint="0000BF" w:val="single"/>
        <w:bottom w:color="b3cc82" w:space="0" w:sz="8" w:themeColor="accent3" w:themeTint="0000BF" w:val="single"/>
        <w:right w:color="b3cc82" w:space="0" w:sz="8" w:themeColor="accent3" w:themeTint="0000BF" w:val="single"/>
        <w:insideH w:color="b3cc82" w:space="0" w:sz="8" w:themeColor="accent3" w:themeTint="0000BF" w:val="single"/>
        <w:insideV w:color="b3cc82" w:space="0" w:sz="8" w:themeColor="accent3" w:themeTint="0000BF" w:val="single"/>
      </w:tblBorders>
    </w:tblPr>
    <w:tcPr>
      <w:shd w:color="auto" w:fill="e6eed5" w:themeFill="accent3" w:themeFillTint="00003F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b3cc82" w:space="0" w:sz="18" w:themeColor="accent3" w:themeTint="0000BF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cdddac" w:themeFill="accent3" w:themeFillTint="00007F" w:val="clear"/>
      </w:tcPr>
    </w:tblStylePr>
    <w:tblStylePr w:type="band1Horz">
      <w:tblPr/>
      <w:tcPr>
        <w:shd w:color="auto" w:fill="cdddac" w:themeFill="accent3" w:themeFillTint="00007F" w:val="clear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color="9f8ab9" w:space="0" w:sz="8" w:themeColor="accent4" w:themeTint="0000BF" w:val="single"/>
        <w:left w:color="9f8ab9" w:space="0" w:sz="8" w:themeColor="accent4" w:themeTint="0000BF" w:val="single"/>
        <w:bottom w:color="9f8ab9" w:space="0" w:sz="8" w:themeColor="accent4" w:themeTint="0000BF" w:val="single"/>
        <w:right w:color="9f8ab9" w:space="0" w:sz="8" w:themeColor="accent4" w:themeTint="0000BF" w:val="single"/>
        <w:insideH w:color="9f8ab9" w:space="0" w:sz="8" w:themeColor="accent4" w:themeTint="0000BF" w:val="single"/>
        <w:insideV w:color="9f8ab9" w:space="0" w:sz="8" w:themeColor="accent4" w:themeTint="0000BF" w:val="single"/>
      </w:tblBorders>
    </w:tblPr>
    <w:tcPr>
      <w:shd w:color="auto" w:fill="dfd8e8" w:themeFill="accent4" w:themeFillTint="00003F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9f8ab9" w:space="0" w:sz="18" w:themeColor="accent4" w:themeTint="0000BF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bfb1d0" w:themeFill="accent4" w:themeFillTint="00007F" w:val="clear"/>
      </w:tcPr>
    </w:tblStylePr>
    <w:tblStylePr w:type="band1Horz">
      <w:tblPr/>
      <w:tcPr>
        <w:shd w:color="auto" w:fill="bfb1d0" w:themeFill="accent4" w:themeFillTint="00007F" w:val="clear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color="78c0d4" w:space="0" w:sz="8" w:themeColor="accent5" w:themeTint="0000BF" w:val="single"/>
        <w:left w:color="78c0d4" w:space="0" w:sz="8" w:themeColor="accent5" w:themeTint="0000BF" w:val="single"/>
        <w:bottom w:color="78c0d4" w:space="0" w:sz="8" w:themeColor="accent5" w:themeTint="0000BF" w:val="single"/>
        <w:right w:color="78c0d4" w:space="0" w:sz="8" w:themeColor="accent5" w:themeTint="0000BF" w:val="single"/>
        <w:insideH w:color="78c0d4" w:space="0" w:sz="8" w:themeColor="accent5" w:themeTint="0000BF" w:val="single"/>
        <w:insideV w:color="78c0d4" w:space="0" w:sz="8" w:themeColor="accent5" w:themeTint="0000BF" w:val="single"/>
      </w:tblBorders>
    </w:tblPr>
    <w:tcPr>
      <w:shd w:color="auto" w:fill="d2eaf1" w:themeFill="accent5" w:themeFillTint="00003F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78c0d4" w:space="0" w:sz="18" w:themeColor="accent5" w:themeTint="0000BF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a5d5e2" w:themeFill="accent5" w:themeFillTint="00007F" w:val="clear"/>
      </w:tcPr>
    </w:tblStylePr>
    <w:tblStylePr w:type="band1Horz">
      <w:tblPr/>
      <w:tcPr>
        <w:shd w:color="auto" w:fill="a5d5e2" w:themeFill="accent5" w:themeFillTint="00007F" w:val="clear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color="f9b074" w:space="0" w:sz="8" w:themeColor="accent6" w:themeTint="0000BF" w:val="single"/>
        <w:left w:color="f9b074" w:space="0" w:sz="8" w:themeColor="accent6" w:themeTint="0000BF" w:val="single"/>
        <w:bottom w:color="f9b074" w:space="0" w:sz="8" w:themeColor="accent6" w:themeTint="0000BF" w:val="single"/>
        <w:right w:color="f9b074" w:space="0" w:sz="8" w:themeColor="accent6" w:themeTint="0000BF" w:val="single"/>
        <w:insideH w:color="f9b074" w:space="0" w:sz="8" w:themeColor="accent6" w:themeTint="0000BF" w:val="single"/>
        <w:insideV w:color="f9b074" w:space="0" w:sz="8" w:themeColor="accent6" w:themeTint="0000BF" w:val="single"/>
      </w:tblBorders>
    </w:tblPr>
    <w:tcPr>
      <w:shd w:color="auto" w:fill="fde4d0" w:themeFill="accent6" w:themeFillTint="00003F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f9b074" w:space="0" w:sz="18" w:themeColor="accent6" w:themeTint="0000BF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fbcaa2" w:themeFill="accent6" w:themeFillTint="00007F" w:val="clear"/>
      </w:tcPr>
    </w:tblStylePr>
    <w:tblStylePr w:type="band1Horz">
      <w:tblPr/>
      <w:tcPr>
        <w:shd w:color="auto" w:fill="fbcaa2" w:themeFill="accent6" w:themeFillTint="00007F" w:val="clear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00003F" w:val="clear"/>
    </w:tcPr>
    <w:tblStylePr w:type="firstRow">
      <w:rPr>
        <w:b w:val="1"/>
        <w:bCs w:val="1"/>
        <w:color w:val="000000" w:themeColor="text1"/>
      </w:rPr>
      <w:tblPr/>
      <w:tcPr>
        <w:shd w:color="auto" w:fill="e6e6e6" w:themeFill="text1" w:themeFillTint="000019" w:val="clear"/>
      </w:tcPr>
    </w:tblStylePr>
    <w:tblStylePr w:type="lastRow">
      <w:rPr>
        <w:b w:val="1"/>
        <w:bCs w:val="1"/>
        <w:color w:val="000000" w:themeColor="text1"/>
      </w:rPr>
      <w:tblPr/>
      <w:tcPr>
        <w:tcBorders>
          <w:top w:color="000000" w:space="0" w:sz="12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cccccc" w:themeFill="text1" w:themeFillTint="000033" w:val="clear"/>
      </w:tcPr>
    </w:tblStylePr>
    <w:tblStylePr w:type="band1Vert">
      <w:tblPr/>
      <w:tcPr>
        <w:shd w:color="auto" w:fill="808080" w:themeFill="text1" w:themeFillTint="0000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00007F" w:val="clear"/>
      </w:tcPr>
    </w:tblStylePr>
    <w:tblStylePr w:type="nwCell">
      <w:tblPr/>
      <w:tcPr>
        <w:shd w:color="auto" w:fill="ffffff" w:themeFill="background1" w:val="clear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00003F" w:val="clear"/>
    </w:tcPr>
    <w:tblStylePr w:type="firstRow">
      <w:rPr>
        <w:b w:val="1"/>
        <w:bCs w:val="1"/>
        <w:color w:val="000000" w:themeColor="text1"/>
      </w:rPr>
      <w:tblPr/>
      <w:tcPr>
        <w:shd w:color="auto" w:fill="edf2f8" w:themeFill="accent1" w:themeFillTint="000019" w:val="clear"/>
      </w:tcPr>
    </w:tblStylePr>
    <w:tblStylePr w:type="lastRow">
      <w:rPr>
        <w:b w:val="1"/>
        <w:bCs w:val="1"/>
        <w:color w:val="000000" w:themeColor="text1"/>
      </w:rPr>
      <w:tblPr/>
      <w:tcPr>
        <w:tcBorders>
          <w:top w:color="000000" w:space="0" w:sz="12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be5f1" w:themeFill="accent1" w:themeFillTint="000033" w:val="clear"/>
      </w:tcPr>
    </w:tblStylePr>
    <w:tblStylePr w:type="band1Vert">
      <w:tblPr/>
      <w:tcPr>
        <w:shd w:color="auto" w:fill="a7bfde" w:themeFill="accent1" w:themeFillTint="0000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00007F" w:val="clear"/>
      </w:tcPr>
    </w:tblStylePr>
    <w:tblStylePr w:type="nwCell">
      <w:tblPr/>
      <w:tcPr>
        <w:shd w:color="auto" w:fill="ffffff" w:themeFill="background1" w:val="clear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00003F" w:val="clear"/>
    </w:tcPr>
    <w:tblStylePr w:type="firstRow">
      <w:rPr>
        <w:b w:val="1"/>
        <w:bCs w:val="1"/>
        <w:color w:val="000000" w:themeColor="text1"/>
      </w:rPr>
      <w:tblPr/>
      <w:tcPr>
        <w:shd w:color="auto" w:fill="f8eded" w:themeFill="accent2" w:themeFillTint="000019" w:val="clear"/>
      </w:tcPr>
    </w:tblStylePr>
    <w:tblStylePr w:type="lastRow">
      <w:rPr>
        <w:b w:val="1"/>
        <w:bCs w:val="1"/>
        <w:color w:val="000000" w:themeColor="text1"/>
      </w:rPr>
      <w:tblPr/>
      <w:tcPr>
        <w:tcBorders>
          <w:top w:color="000000" w:space="0" w:sz="12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2dbdb" w:themeFill="accent2" w:themeFillTint="000033" w:val="clear"/>
      </w:tcPr>
    </w:tblStylePr>
    <w:tblStylePr w:type="band1Vert">
      <w:tblPr/>
      <w:tcPr>
        <w:shd w:color="auto" w:fill="dfa7a6" w:themeFill="accent2" w:themeFillTint="0000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00007F" w:val="clear"/>
      </w:tcPr>
    </w:tblStylePr>
    <w:tblStylePr w:type="nwCell">
      <w:tblPr/>
      <w:tcPr>
        <w:shd w:color="auto" w:fill="ffffff" w:themeFill="background1" w:val="clear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00003F" w:val="clear"/>
    </w:tcPr>
    <w:tblStylePr w:type="firstRow">
      <w:rPr>
        <w:b w:val="1"/>
        <w:bCs w:val="1"/>
        <w:color w:val="000000" w:themeColor="text1"/>
      </w:rPr>
      <w:tblPr/>
      <w:tcPr>
        <w:shd w:color="auto" w:fill="f5f8ee" w:themeFill="accent3" w:themeFillTint="000019" w:val="clear"/>
      </w:tcPr>
    </w:tblStylePr>
    <w:tblStylePr w:type="lastRow">
      <w:rPr>
        <w:b w:val="1"/>
        <w:bCs w:val="1"/>
        <w:color w:val="000000" w:themeColor="text1"/>
      </w:rPr>
      <w:tblPr/>
      <w:tcPr>
        <w:tcBorders>
          <w:top w:color="000000" w:space="0" w:sz="12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af1dd" w:themeFill="accent3" w:themeFillTint="000033" w:val="clear"/>
      </w:tcPr>
    </w:tblStylePr>
    <w:tblStylePr w:type="band1Vert">
      <w:tblPr/>
      <w:tcPr>
        <w:shd w:color="auto" w:fill="cdddac" w:themeFill="accent3" w:themeFillTint="0000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00007F" w:val="clear"/>
      </w:tcPr>
    </w:tblStylePr>
    <w:tblStylePr w:type="nwCell">
      <w:tblPr/>
      <w:tcPr>
        <w:shd w:color="auto" w:fill="ffffff" w:themeFill="background1" w:val="clear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00003F" w:val="clear"/>
    </w:tcPr>
    <w:tblStylePr w:type="firstRow">
      <w:rPr>
        <w:b w:val="1"/>
        <w:bCs w:val="1"/>
        <w:color w:val="000000" w:themeColor="text1"/>
      </w:rPr>
      <w:tblPr/>
      <w:tcPr>
        <w:shd w:color="auto" w:fill="f2eff6" w:themeFill="accent4" w:themeFillTint="000019" w:val="clear"/>
      </w:tcPr>
    </w:tblStylePr>
    <w:tblStylePr w:type="lastRow">
      <w:rPr>
        <w:b w:val="1"/>
        <w:bCs w:val="1"/>
        <w:color w:val="000000" w:themeColor="text1"/>
      </w:rPr>
      <w:tblPr/>
      <w:tcPr>
        <w:tcBorders>
          <w:top w:color="000000" w:space="0" w:sz="12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5dfec" w:themeFill="accent4" w:themeFillTint="000033" w:val="clear"/>
      </w:tcPr>
    </w:tblStylePr>
    <w:tblStylePr w:type="band1Vert">
      <w:tblPr/>
      <w:tcPr>
        <w:shd w:color="auto" w:fill="bfb1d0" w:themeFill="accent4" w:themeFillTint="0000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00007F" w:val="clear"/>
      </w:tcPr>
    </w:tblStylePr>
    <w:tblStylePr w:type="nwCell">
      <w:tblPr/>
      <w:tcPr>
        <w:shd w:color="auto" w:fill="ffffff" w:themeFill="background1" w:val="clear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00003F" w:val="clear"/>
    </w:tcPr>
    <w:tblStylePr w:type="firstRow">
      <w:rPr>
        <w:b w:val="1"/>
        <w:bCs w:val="1"/>
        <w:color w:val="000000" w:themeColor="text1"/>
      </w:rPr>
      <w:tblPr/>
      <w:tcPr>
        <w:shd w:color="auto" w:fill="edf6f9" w:themeFill="accent5" w:themeFillTint="000019" w:val="clear"/>
      </w:tcPr>
    </w:tblStylePr>
    <w:tblStylePr w:type="lastRow">
      <w:rPr>
        <w:b w:val="1"/>
        <w:bCs w:val="1"/>
        <w:color w:val="000000" w:themeColor="text1"/>
      </w:rPr>
      <w:tblPr/>
      <w:tcPr>
        <w:tcBorders>
          <w:top w:color="000000" w:space="0" w:sz="12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aeef3" w:themeFill="accent5" w:themeFillTint="000033" w:val="clear"/>
      </w:tcPr>
    </w:tblStylePr>
    <w:tblStylePr w:type="band1Vert">
      <w:tblPr/>
      <w:tcPr>
        <w:shd w:color="auto" w:fill="a5d5e2" w:themeFill="accent5" w:themeFillTint="0000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00007F" w:val="clear"/>
      </w:tcPr>
    </w:tblStylePr>
    <w:tblStylePr w:type="nwCell">
      <w:tblPr/>
      <w:tcPr>
        <w:shd w:color="auto" w:fill="ffffff" w:themeFill="background1" w:val="clear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00003F" w:val="clear"/>
    </w:tcPr>
    <w:tblStylePr w:type="firstRow">
      <w:rPr>
        <w:b w:val="1"/>
        <w:bCs w:val="1"/>
        <w:color w:val="000000" w:themeColor="text1"/>
      </w:rPr>
      <w:tblPr/>
      <w:tcPr>
        <w:shd w:color="auto" w:fill="fef4ec" w:themeFill="accent6" w:themeFillTint="000019" w:val="clear"/>
      </w:tcPr>
    </w:tblStylePr>
    <w:tblStylePr w:type="lastRow">
      <w:rPr>
        <w:b w:val="1"/>
        <w:bCs w:val="1"/>
        <w:color w:val="000000" w:themeColor="text1"/>
      </w:rPr>
      <w:tblPr/>
      <w:tcPr>
        <w:tcBorders>
          <w:top w:color="000000" w:space="0" w:sz="12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de9d9" w:themeFill="accent6" w:themeFillTint="000033" w:val="clear"/>
      </w:tcPr>
    </w:tblStylePr>
    <w:tblStylePr w:type="band1Vert">
      <w:tblPr/>
      <w:tcPr>
        <w:shd w:color="auto" w:fill="fbcaa2" w:themeFill="accent6" w:themeFillTint="0000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00007F" w:val="clear"/>
      </w:tcPr>
    </w:tblStylePr>
    <w:tblStylePr w:type="nwCell">
      <w:tblPr/>
      <w:tcPr>
        <w:shd w:color="auto" w:fill="ffffff" w:themeFill="background1" w:val="clear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00003F" w:val="clear"/>
    </w:tcPr>
    <w:tblStylePr w:type="fir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 w:val="1"/>
        <w:bCs w:val="1"/>
        <w:i w:val="0"/>
        <w:iCs w:val="0"/>
        <w:color w:val="ffffff" w:themeColor="background1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Col">
      <w:rPr>
        <w:b w:val="1"/>
        <w:bCs w:val="1"/>
        <w:i w:val="0"/>
        <w:iCs w:val="0"/>
        <w:color w:val="ffffff" w:themeColor="background1"/>
      </w:rPr>
      <w:tblPr/>
      <w:tcPr>
        <w:tcBorders>
          <w:top w:space="0" w:sz="0" w:val="nil"/>
          <w:left w:color="ffffff" w:space="0" w:sz="24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space="0" w:sz="0" w:val="nil"/>
        </w:tcBorders>
        <w:shd w:color="auto" w:fill="808080" w:themeFill="text1" w:themeFillTint="0000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00007F" w:val="clear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00003F" w:val="clear"/>
    </w:tcPr>
    <w:tblStylePr w:type="fir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 w:val="1"/>
        <w:bCs w:val="1"/>
        <w:i w:val="0"/>
        <w:iCs w:val="0"/>
        <w:color w:val="ffffff" w:themeColor="background1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space="0" w:sz="0" w:val="nil"/>
          <w:insideV w:space="0" w:sz="0" w:val="nil"/>
        </w:tcBorders>
        <w:shd w:color="auto" w:fill="4f81bd" w:themeFill="accent1" w:val="clear"/>
      </w:tcPr>
    </w:tblStylePr>
    <w:tblStylePr w:type="lastCol">
      <w:rPr>
        <w:b w:val="1"/>
        <w:bCs w:val="1"/>
        <w:i w:val="0"/>
        <w:iCs w:val="0"/>
        <w:color w:val="ffffff" w:themeColor="background1"/>
      </w:rPr>
      <w:tblPr/>
      <w:tcPr>
        <w:tcBorders>
          <w:top w:space="0" w:sz="0" w:val="nil"/>
          <w:left w:color="ffffff" w:space="0" w:sz="24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space="0" w:sz="0" w:val="nil"/>
        </w:tcBorders>
        <w:shd w:color="auto" w:fill="a7bfde" w:themeFill="accent1" w:themeFillTint="0000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00007F" w:val="clear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00003F" w:val="clear"/>
    </w:tcPr>
    <w:tblStylePr w:type="fir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 w:val="1"/>
        <w:bCs w:val="1"/>
        <w:i w:val="0"/>
        <w:iCs w:val="0"/>
        <w:color w:val="ffffff" w:themeColor="background1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space="0" w:sz="0" w:val="nil"/>
          <w:insideV w:space="0" w:sz="0" w:val="nil"/>
        </w:tcBorders>
        <w:shd w:color="auto" w:fill="c0504d" w:themeFill="accent2" w:val="clear"/>
      </w:tcPr>
    </w:tblStylePr>
    <w:tblStylePr w:type="lastCol">
      <w:rPr>
        <w:b w:val="1"/>
        <w:bCs w:val="1"/>
        <w:i w:val="0"/>
        <w:iCs w:val="0"/>
        <w:color w:val="ffffff" w:themeColor="background1"/>
      </w:rPr>
      <w:tblPr/>
      <w:tcPr>
        <w:tcBorders>
          <w:top w:space="0" w:sz="0" w:val="nil"/>
          <w:left w:color="ffffff" w:space="0" w:sz="24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space="0" w:sz="0" w:val="nil"/>
        </w:tcBorders>
        <w:shd w:color="auto" w:fill="dfa7a6" w:themeFill="accent2" w:themeFillTint="0000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00007F" w:val="clear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00003F" w:val="clear"/>
    </w:tcPr>
    <w:tblStylePr w:type="fir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 w:val="1"/>
        <w:bCs w:val="1"/>
        <w:i w:val="0"/>
        <w:iCs w:val="0"/>
        <w:color w:val="ffffff" w:themeColor="background1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space="0" w:sz="0" w:val="nil"/>
          <w:insideV w:space="0" w:sz="0" w:val="nil"/>
        </w:tcBorders>
        <w:shd w:color="auto" w:fill="9bbb59" w:themeFill="accent3" w:val="clear"/>
      </w:tcPr>
    </w:tblStylePr>
    <w:tblStylePr w:type="lastCol">
      <w:rPr>
        <w:b w:val="1"/>
        <w:bCs w:val="1"/>
        <w:i w:val="0"/>
        <w:iCs w:val="0"/>
        <w:color w:val="ffffff" w:themeColor="background1"/>
      </w:rPr>
      <w:tblPr/>
      <w:tcPr>
        <w:tcBorders>
          <w:top w:space="0" w:sz="0" w:val="nil"/>
          <w:left w:color="ffffff" w:space="0" w:sz="24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space="0" w:sz="0" w:val="nil"/>
        </w:tcBorders>
        <w:shd w:color="auto" w:fill="cdddac" w:themeFill="accent3" w:themeFillTint="0000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00007F" w:val="clear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00003F" w:val="clear"/>
    </w:tcPr>
    <w:tblStylePr w:type="fir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 w:val="1"/>
        <w:bCs w:val="1"/>
        <w:i w:val="0"/>
        <w:iCs w:val="0"/>
        <w:color w:val="ffffff" w:themeColor="background1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space="0" w:sz="0" w:val="nil"/>
          <w:insideV w:space="0" w:sz="0" w:val="nil"/>
        </w:tcBorders>
        <w:shd w:color="auto" w:fill="8064a2" w:themeFill="accent4" w:val="clear"/>
      </w:tcPr>
    </w:tblStylePr>
    <w:tblStylePr w:type="lastCol">
      <w:rPr>
        <w:b w:val="1"/>
        <w:bCs w:val="1"/>
        <w:i w:val="0"/>
        <w:iCs w:val="0"/>
        <w:color w:val="ffffff" w:themeColor="background1"/>
      </w:rPr>
      <w:tblPr/>
      <w:tcPr>
        <w:tcBorders>
          <w:top w:space="0" w:sz="0" w:val="nil"/>
          <w:left w:color="ffffff" w:space="0" w:sz="24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space="0" w:sz="0" w:val="nil"/>
        </w:tcBorders>
        <w:shd w:color="auto" w:fill="bfb1d0" w:themeFill="accent4" w:themeFillTint="0000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00007F" w:val="clear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00003F" w:val="clear"/>
    </w:tcPr>
    <w:tblStylePr w:type="fir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 w:val="1"/>
        <w:bCs w:val="1"/>
        <w:i w:val="0"/>
        <w:iCs w:val="0"/>
        <w:color w:val="ffffff" w:themeColor="background1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space="0" w:sz="0" w:val="nil"/>
          <w:insideV w:space="0" w:sz="0" w:val="nil"/>
        </w:tcBorders>
        <w:shd w:color="auto" w:fill="4bacc6" w:themeFill="accent5" w:val="clear"/>
      </w:tcPr>
    </w:tblStylePr>
    <w:tblStylePr w:type="lastCol">
      <w:rPr>
        <w:b w:val="1"/>
        <w:bCs w:val="1"/>
        <w:i w:val="0"/>
        <w:iCs w:val="0"/>
        <w:color w:val="ffffff" w:themeColor="background1"/>
      </w:rPr>
      <w:tblPr/>
      <w:tcPr>
        <w:tcBorders>
          <w:top w:space="0" w:sz="0" w:val="nil"/>
          <w:left w:color="ffffff" w:space="0" w:sz="24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space="0" w:sz="0" w:val="nil"/>
        </w:tcBorders>
        <w:shd w:color="auto" w:fill="a5d5e2" w:themeFill="accent5" w:themeFillTint="0000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00007F" w:val="clear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00003F" w:val="clear"/>
    </w:tcPr>
    <w:tblStylePr w:type="fir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 w:val="1"/>
        <w:bCs w:val="1"/>
        <w:i w:val="0"/>
        <w:iCs w:val="0"/>
        <w:color w:val="ffffff" w:themeColor="background1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space="0" w:sz="0" w:val="nil"/>
          <w:insideV w:space="0" w:sz="0" w:val="nil"/>
        </w:tcBorders>
        <w:shd w:color="auto" w:fill="f79646" w:themeFill="accent6" w:val="clear"/>
      </w:tcPr>
    </w:tblStylePr>
    <w:tblStylePr w:type="lastCol">
      <w:rPr>
        <w:b w:val="1"/>
        <w:bCs w:val="1"/>
        <w:i w:val="0"/>
        <w:iCs w:val="0"/>
        <w:color w:val="ffffff" w:themeColor="background1"/>
      </w:rPr>
      <w:tblPr/>
      <w:tcPr>
        <w:tcBorders>
          <w:top w:space="0" w:sz="0" w:val="nil"/>
          <w:left w:color="ffffff" w:space="0" w:sz="24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space="0" w:sz="0" w:val="nil"/>
        </w:tcBorders>
        <w:shd w:color="auto" w:fill="fbcaa2" w:themeFill="accent6" w:themeFillTint="0000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00007F" w:val="clear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themeColor="background1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themeFill="text1" w:themeFillShade="00007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themeColor="background1" w:val="single"/>
          <w:insideH w:space="0" w:sz="0" w:val="nil"/>
          <w:insideV w:space="0" w:sz="0" w:val="nil"/>
        </w:tcBorders>
        <w:shd w:color="auto" w:fill="000000" w:themeFill="text1" w:themeFillShade="0000BF" w:val="clear"/>
      </w:tcPr>
    </w:tblStylePr>
    <w:tblStylePr w:type="lastCol">
      <w:tblPr/>
      <w:tcPr>
        <w:tcBorders>
          <w:top w:space="0" w:sz="0" w:val="nil"/>
          <w:left w:color="ffffff" w:space="0" w:sz="18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themeFill="text1" w:themeFillShade="0000BF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themeFill="text1" w:themeFillShade="0000BF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themeFill="text1" w:themeFillShade="0000BF" w:val="clear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themeColor="background1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243f60" w:themeFill="accent1" w:themeFillShade="00007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themeColor="background1" w:val="single"/>
          <w:insideH w:space="0" w:sz="0" w:val="nil"/>
          <w:insideV w:space="0" w:sz="0" w:val="nil"/>
        </w:tcBorders>
        <w:shd w:color="auto" w:fill="365f91" w:themeFill="accent1" w:themeFillShade="0000BF" w:val="clear"/>
      </w:tcPr>
    </w:tblStylePr>
    <w:tblStylePr w:type="lastCol">
      <w:tblPr/>
      <w:tcPr>
        <w:tcBorders>
          <w:top w:space="0" w:sz="0" w:val="nil"/>
          <w:left w:color="ffffff" w:space="0" w:sz="18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65f91" w:themeFill="accent1" w:themeFillShade="0000BF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65f91" w:themeFill="accent1" w:themeFillShade="0000BF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65f91" w:themeFill="accent1" w:themeFillShade="0000BF" w:val="clear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themeColor="background1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622423" w:themeFill="accent2" w:themeFillShade="00007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themeColor="background1" w:val="single"/>
          <w:insideH w:space="0" w:sz="0" w:val="nil"/>
          <w:insideV w:space="0" w:sz="0" w:val="nil"/>
        </w:tcBorders>
        <w:shd w:color="auto" w:fill="943634" w:themeFill="accent2" w:themeFillShade="0000BF" w:val="clear"/>
      </w:tcPr>
    </w:tblStylePr>
    <w:tblStylePr w:type="lastCol">
      <w:tblPr/>
      <w:tcPr>
        <w:tcBorders>
          <w:top w:space="0" w:sz="0" w:val="nil"/>
          <w:left w:color="ffffff" w:space="0" w:sz="18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43634" w:themeFill="accent2" w:themeFillShade="0000BF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43634" w:themeFill="accent2" w:themeFillShade="0000BF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43634" w:themeFill="accent2" w:themeFillShade="0000BF" w:val="clear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themeColor="background1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4e6128" w:themeFill="accent3" w:themeFillShade="00007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themeColor="background1" w:val="single"/>
          <w:insideH w:space="0" w:sz="0" w:val="nil"/>
          <w:insideV w:space="0" w:sz="0" w:val="nil"/>
        </w:tcBorders>
        <w:shd w:color="auto" w:fill="76923c" w:themeFill="accent3" w:themeFillShade="0000BF" w:val="clear"/>
      </w:tcPr>
    </w:tblStylePr>
    <w:tblStylePr w:type="lastCol">
      <w:tblPr/>
      <w:tcPr>
        <w:tcBorders>
          <w:top w:space="0" w:sz="0" w:val="nil"/>
          <w:left w:color="ffffff" w:space="0" w:sz="18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76923c" w:themeFill="accent3" w:themeFillShade="0000BF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76923c" w:themeFill="accent3" w:themeFillShade="0000BF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76923c" w:themeFill="accent3" w:themeFillShade="0000BF" w:val="clear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themeColor="background1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f3151" w:themeFill="accent4" w:themeFillShade="00007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themeColor="background1" w:val="single"/>
          <w:insideH w:space="0" w:sz="0" w:val="nil"/>
          <w:insideV w:space="0" w:sz="0" w:val="nil"/>
        </w:tcBorders>
        <w:shd w:color="auto" w:fill="5f497a" w:themeFill="accent4" w:themeFillShade="0000BF" w:val="clear"/>
      </w:tcPr>
    </w:tblStylePr>
    <w:tblStylePr w:type="lastCol">
      <w:tblPr/>
      <w:tcPr>
        <w:tcBorders>
          <w:top w:space="0" w:sz="0" w:val="nil"/>
          <w:left w:color="ffffff" w:space="0" w:sz="18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5f497a" w:themeFill="accent4" w:themeFillShade="0000BF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5f497a" w:themeFill="accent4" w:themeFillShade="0000BF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5f497a" w:themeFill="accent4" w:themeFillShade="0000BF" w:val="clear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themeColor="background1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205867" w:themeFill="accent5" w:themeFillShade="00007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themeColor="background1" w:val="single"/>
          <w:insideH w:space="0" w:sz="0" w:val="nil"/>
          <w:insideV w:space="0" w:sz="0" w:val="nil"/>
        </w:tcBorders>
        <w:shd w:color="auto" w:fill="31849b" w:themeFill="accent5" w:themeFillShade="0000BF" w:val="clear"/>
      </w:tcPr>
    </w:tblStylePr>
    <w:tblStylePr w:type="lastCol">
      <w:tblPr/>
      <w:tcPr>
        <w:tcBorders>
          <w:top w:space="0" w:sz="0" w:val="nil"/>
          <w:left w:color="ffffff" w:space="0" w:sz="18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1849b" w:themeFill="accent5" w:themeFillShade="0000BF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1849b" w:themeFill="accent5" w:themeFillShade="0000BF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1849b" w:themeFill="accent5" w:themeFillShade="0000BF" w:val="clear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themeColor="background1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74706" w:themeFill="accent6" w:themeFillShade="00007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themeColor="background1" w:val="single"/>
          <w:insideH w:space="0" w:sz="0" w:val="nil"/>
          <w:insideV w:space="0" w:sz="0" w:val="nil"/>
        </w:tcBorders>
        <w:shd w:color="auto" w:fill="e36c0a" w:themeFill="accent6" w:themeFillShade="0000BF" w:val="clear"/>
      </w:tcPr>
    </w:tblStylePr>
    <w:tblStylePr w:type="lastCol">
      <w:tblPr/>
      <w:tcPr>
        <w:tcBorders>
          <w:top w:space="0" w:sz="0" w:val="nil"/>
          <w:left w:color="ffffff" w:space="0" w:sz="18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36c0a" w:themeFill="accent6" w:themeFillShade="0000BF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36c0a" w:themeFill="accent6" w:themeFillShade="0000BF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36c0a" w:themeFill="accent6" w:themeFillShade="0000BF" w:val="clear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00001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c0504d" w:space="0" w:sz="24" w:themeColor="accent2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  <w:color w:val="ffffff" w:themeColor="background1"/>
      </w:rPr>
      <w:tblPr/>
      <w:tcPr>
        <w:tcBorders>
          <w:top w:color="ffffff" w:space="0" w:sz="6" w:themeColor="background1" w:val="single"/>
        </w:tcBorders>
        <w:shd w:color="auto" w:fill="000000" w:themeFill="text1" w:themeFillShade="000099" w:val="clear"/>
      </w:tcPr>
    </w:tblStylePr>
    <w:tblStylePr w:type="fir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000000" w:space="0" w:sz="4" w:themeColor="text1" w:themeShade="000099" w:val="single"/>
          <w:insideV w:space="0" w:sz="0" w:val="nil"/>
        </w:tcBorders>
        <w:shd w:color="auto" w:fill="000000" w:themeFill="text1" w:themeFillShade="000099" w:val="clear"/>
      </w:tcPr>
    </w:tblStylePr>
    <w:tblStylePr w:type="la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themeFill="text1" w:themeFillShade="0000BF" w:val="clear"/>
      </w:tcPr>
    </w:tblStylePr>
    <w:tblStylePr w:type="band1Vert">
      <w:tblPr/>
      <w:tcPr>
        <w:shd w:color="auto" w:fill="999999" w:themeFill="text1" w:themeFillTint="000066" w:val="clear"/>
      </w:tcPr>
    </w:tblStylePr>
    <w:tblStylePr w:type="band1Horz">
      <w:tblPr/>
      <w:tcPr>
        <w:shd w:color="auto" w:fill="808080" w:themeFill="text1" w:themeFillTint="00007F" w:val="clear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00001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c0504d" w:space="0" w:sz="24" w:themeColor="accent2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  <w:color w:val="ffffff" w:themeColor="background1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000099" w:val="clear"/>
      </w:tcPr>
    </w:tblStylePr>
    <w:tblStylePr w:type="fir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2c4c74" w:space="0" w:sz="4" w:themeColor="accent1" w:themeShade="000099" w:val="single"/>
          <w:insideV w:space="0" w:sz="0" w:val="nil"/>
        </w:tcBorders>
        <w:shd w:color="auto" w:fill="2c4c74" w:themeFill="accent1" w:themeFillShade="000099" w:val="clear"/>
      </w:tcPr>
    </w:tblStylePr>
    <w:tblStylePr w:type="la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2c4c74" w:themeFill="accent1" w:themeFillShade="000099" w:val="clear"/>
      </w:tcPr>
    </w:tblStylePr>
    <w:tblStylePr w:type="band1Vert">
      <w:tblPr/>
      <w:tcPr>
        <w:shd w:color="auto" w:fill="b8cce4" w:themeFill="accent1" w:themeFillTint="000066" w:val="clear"/>
      </w:tcPr>
    </w:tblStylePr>
    <w:tblStylePr w:type="band1Horz">
      <w:tblPr/>
      <w:tcPr>
        <w:shd w:color="auto" w:fill="a7bfde" w:themeFill="accent1" w:themeFillTint="00007F" w:val="clear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00001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c0504d" w:space="0" w:sz="24" w:themeColor="accent2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  <w:color w:val="ffffff" w:themeColor="background1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000099" w:val="clear"/>
      </w:tcPr>
    </w:tblStylePr>
    <w:tblStylePr w:type="fir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772c2a" w:space="0" w:sz="4" w:themeColor="accent2" w:themeShade="000099" w:val="single"/>
          <w:insideV w:space="0" w:sz="0" w:val="nil"/>
        </w:tcBorders>
        <w:shd w:color="auto" w:fill="772c2a" w:themeFill="accent2" w:themeFillShade="000099" w:val="clear"/>
      </w:tcPr>
    </w:tblStylePr>
    <w:tblStylePr w:type="la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772c2a" w:themeFill="accent2" w:themeFillShade="000099" w:val="clear"/>
      </w:tcPr>
    </w:tblStylePr>
    <w:tblStylePr w:type="band1Vert">
      <w:tblPr/>
      <w:tcPr>
        <w:shd w:color="auto" w:fill="e5b8b7" w:themeFill="accent2" w:themeFillTint="000066" w:val="clear"/>
      </w:tcPr>
    </w:tblStylePr>
    <w:tblStylePr w:type="band1Horz">
      <w:tblPr/>
      <w:tcPr>
        <w:shd w:color="auto" w:fill="dfa7a6" w:themeFill="accent2" w:themeFillTint="00007F" w:val="clear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00001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8064a2" w:space="0" w:sz="24" w:themeColor="accent4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  <w:color w:val="ffffff" w:themeColor="background1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000099" w:val="clear"/>
      </w:tcPr>
    </w:tblStylePr>
    <w:tblStylePr w:type="fir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5e7530" w:space="0" w:sz="4" w:themeColor="accent3" w:themeShade="000099" w:val="single"/>
          <w:insideV w:space="0" w:sz="0" w:val="nil"/>
        </w:tcBorders>
        <w:shd w:color="auto" w:fill="5e7530" w:themeFill="accent3" w:themeFillShade="000099" w:val="clear"/>
      </w:tcPr>
    </w:tblStylePr>
    <w:tblStylePr w:type="la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5e7530" w:themeFill="accent3" w:themeFillShade="000099" w:val="clear"/>
      </w:tcPr>
    </w:tblStylePr>
    <w:tblStylePr w:type="band1Vert">
      <w:tblPr/>
      <w:tcPr>
        <w:shd w:color="auto" w:fill="d6e3bc" w:themeFill="accent3" w:themeFillTint="000066" w:val="clear"/>
      </w:tcPr>
    </w:tblStylePr>
    <w:tblStylePr w:type="band1Horz">
      <w:tblPr/>
      <w:tcPr>
        <w:shd w:color="auto" w:fill="cdddac" w:themeFill="accent3" w:themeFillTint="00007F" w:val="clear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00001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9bbb59" w:space="0" w:sz="24" w:themeColor="accent3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  <w:color w:val="ffffff" w:themeColor="background1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000099" w:val="clear"/>
      </w:tcPr>
    </w:tblStylePr>
    <w:tblStylePr w:type="fir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4c3b62" w:space="0" w:sz="4" w:themeColor="accent4" w:themeShade="000099" w:val="single"/>
          <w:insideV w:space="0" w:sz="0" w:val="nil"/>
        </w:tcBorders>
        <w:shd w:color="auto" w:fill="4c3b62" w:themeFill="accent4" w:themeFillShade="000099" w:val="clear"/>
      </w:tcPr>
    </w:tblStylePr>
    <w:tblStylePr w:type="la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4c3b62" w:themeFill="accent4" w:themeFillShade="000099" w:val="clear"/>
      </w:tcPr>
    </w:tblStylePr>
    <w:tblStylePr w:type="band1Vert">
      <w:tblPr/>
      <w:tcPr>
        <w:shd w:color="auto" w:fill="ccc0d9" w:themeFill="accent4" w:themeFillTint="000066" w:val="clear"/>
      </w:tcPr>
    </w:tblStylePr>
    <w:tblStylePr w:type="band1Horz">
      <w:tblPr/>
      <w:tcPr>
        <w:shd w:color="auto" w:fill="bfb1d0" w:themeFill="accent4" w:themeFillTint="00007F" w:val="clear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00001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79646" w:space="0" w:sz="24" w:themeColor="accent6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  <w:color w:val="ffffff" w:themeColor="background1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000099" w:val="clear"/>
      </w:tcPr>
    </w:tblStylePr>
    <w:tblStylePr w:type="fir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276a7c" w:space="0" w:sz="4" w:themeColor="accent5" w:themeShade="000099" w:val="single"/>
          <w:insideV w:space="0" w:sz="0" w:val="nil"/>
        </w:tcBorders>
        <w:shd w:color="auto" w:fill="276a7c" w:themeFill="accent5" w:themeFillShade="000099" w:val="clear"/>
      </w:tcPr>
    </w:tblStylePr>
    <w:tblStylePr w:type="la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276a7c" w:themeFill="accent5" w:themeFillShade="000099" w:val="clear"/>
      </w:tcPr>
    </w:tblStylePr>
    <w:tblStylePr w:type="band1Vert">
      <w:tblPr/>
      <w:tcPr>
        <w:shd w:color="auto" w:fill="b6dde8" w:themeFill="accent5" w:themeFillTint="000066" w:val="clear"/>
      </w:tcPr>
    </w:tblStylePr>
    <w:tblStylePr w:type="band1Horz">
      <w:tblPr/>
      <w:tcPr>
        <w:shd w:color="auto" w:fill="a5d5e2" w:themeFill="accent5" w:themeFillTint="00007F" w:val="clear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00001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4bacc6" w:space="0" w:sz="24" w:themeColor="accent5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  <w:color w:val="ffffff" w:themeColor="background1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000099" w:val="clear"/>
      </w:tcPr>
    </w:tblStylePr>
    <w:tblStylePr w:type="fir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b65608" w:space="0" w:sz="4" w:themeColor="accent6" w:themeShade="000099" w:val="single"/>
          <w:insideV w:space="0" w:sz="0" w:val="nil"/>
        </w:tcBorders>
        <w:shd w:color="auto" w:fill="b65608" w:themeFill="accent6" w:themeFillShade="000099" w:val="clear"/>
      </w:tcPr>
    </w:tblStylePr>
    <w:tblStylePr w:type="la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b65608" w:themeFill="accent6" w:themeFillShade="000099" w:val="clear"/>
      </w:tcPr>
    </w:tblStylePr>
    <w:tblStylePr w:type="band1Vert">
      <w:tblPr/>
      <w:tcPr>
        <w:shd w:color="auto" w:fill="fbd4b4" w:themeFill="accent6" w:themeFillTint="000066" w:val="clear"/>
      </w:tcPr>
    </w:tblStylePr>
    <w:tblStylePr w:type="band1Horz">
      <w:tblPr/>
      <w:tcPr>
        <w:shd w:color="auto" w:fill="fbcaa2" w:themeFill="accent6" w:themeFillTint="00007F" w:val="clear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color="auto" w:fill="e6e6e6" w:themeFill="text1" w:themeFillTint="000019" w:val="clear"/>
    </w:tcPr>
    <w:tblStylePr w:type="firstRow">
      <w:rPr>
        <w:b w:val="1"/>
        <w:bCs w:val="1"/>
        <w:color w:val="ffffff" w:themeColor="background1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0000CC" w:val="clear"/>
      </w:tcPr>
    </w:tblStylePr>
    <w:tblStylePr w:type="lastRow">
      <w:rPr>
        <w:b w:val="1"/>
        <w:bCs w:val="1"/>
        <w:color w:val="9e3a38" w:themeColor="accent2" w:themeShade="0000CC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c0c0c0" w:themeFill="text1" w:themeFillTint="00003F" w:val="clear"/>
      </w:tcPr>
    </w:tblStylePr>
    <w:tblStylePr w:type="band1Horz">
      <w:tblPr/>
      <w:tcPr>
        <w:shd w:color="auto" w:fill="cccccc" w:themeFill="text1" w:themeFillTint="000033" w:val="clear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color="auto" w:fill="edf2f8" w:themeFill="accent1" w:themeFillTint="000019" w:val="clear"/>
    </w:tcPr>
    <w:tblStylePr w:type="firstRow">
      <w:rPr>
        <w:b w:val="1"/>
        <w:bCs w:val="1"/>
        <w:color w:val="ffffff" w:themeColor="background1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0000CC" w:val="clear"/>
      </w:tcPr>
    </w:tblStylePr>
    <w:tblStylePr w:type="lastRow">
      <w:rPr>
        <w:b w:val="1"/>
        <w:bCs w:val="1"/>
        <w:color w:val="9e3a38" w:themeColor="accent2" w:themeShade="0000CC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3dfee" w:themeFill="accent1" w:themeFillTint="00003F" w:val="clear"/>
      </w:tcPr>
    </w:tblStylePr>
    <w:tblStylePr w:type="band1Horz">
      <w:tblPr/>
      <w:tcPr>
        <w:shd w:color="auto" w:fill="dbe5f1" w:themeFill="accent1" w:themeFillTint="000033" w:val="clear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color="auto" w:fill="f8eded" w:themeFill="accent2" w:themeFillTint="000019" w:val="clear"/>
    </w:tcPr>
    <w:tblStylePr w:type="firstRow">
      <w:rPr>
        <w:b w:val="1"/>
        <w:bCs w:val="1"/>
        <w:color w:val="ffffff" w:themeColor="background1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0000CC" w:val="clear"/>
      </w:tcPr>
    </w:tblStylePr>
    <w:tblStylePr w:type="lastRow">
      <w:rPr>
        <w:b w:val="1"/>
        <w:bCs w:val="1"/>
        <w:color w:val="9e3a38" w:themeColor="accent2" w:themeShade="0000CC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fd3d2" w:themeFill="accent2" w:themeFillTint="00003F" w:val="clear"/>
      </w:tcPr>
    </w:tblStylePr>
    <w:tblStylePr w:type="band1Horz">
      <w:tblPr/>
      <w:tcPr>
        <w:shd w:color="auto" w:fill="f2dbdb" w:themeFill="accent2" w:themeFillTint="000033" w:val="clear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color="auto" w:fill="f5f8ee" w:themeFill="accent3" w:themeFillTint="000019" w:val="clear"/>
    </w:tcPr>
    <w:tblStylePr w:type="firstRow">
      <w:rPr>
        <w:b w:val="1"/>
        <w:bCs w:val="1"/>
        <w:color w:val="ffffff" w:themeColor="background1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0000CC" w:val="clear"/>
      </w:tcPr>
    </w:tblStylePr>
    <w:tblStylePr w:type="lastRow">
      <w:rPr>
        <w:b w:val="1"/>
        <w:bCs w:val="1"/>
        <w:color w:val="664e82" w:themeColor="accent4" w:themeShade="0000CC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6eed5" w:themeFill="accent3" w:themeFillTint="00003F" w:val="clear"/>
      </w:tcPr>
    </w:tblStylePr>
    <w:tblStylePr w:type="band1Horz">
      <w:tblPr/>
      <w:tcPr>
        <w:shd w:color="auto" w:fill="eaf1dd" w:themeFill="accent3" w:themeFillTint="000033" w:val="clear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color="auto" w:fill="f2eff6" w:themeFill="accent4" w:themeFillTint="000019" w:val="clear"/>
    </w:tcPr>
    <w:tblStylePr w:type="firstRow">
      <w:rPr>
        <w:b w:val="1"/>
        <w:bCs w:val="1"/>
        <w:color w:val="ffffff" w:themeColor="background1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0000CC" w:val="clear"/>
      </w:tcPr>
    </w:tblStylePr>
    <w:tblStylePr w:type="lastRow">
      <w:rPr>
        <w:b w:val="1"/>
        <w:bCs w:val="1"/>
        <w:color w:val="7e9c40" w:themeColor="accent3" w:themeShade="0000CC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fd8e8" w:themeFill="accent4" w:themeFillTint="00003F" w:val="clear"/>
      </w:tcPr>
    </w:tblStylePr>
    <w:tblStylePr w:type="band1Horz">
      <w:tblPr/>
      <w:tcPr>
        <w:shd w:color="auto" w:fill="e5dfec" w:themeFill="accent4" w:themeFillTint="000033" w:val="clear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color="auto" w:fill="edf6f9" w:themeFill="accent5" w:themeFillTint="000019" w:val="clear"/>
    </w:tcPr>
    <w:tblStylePr w:type="firstRow">
      <w:rPr>
        <w:b w:val="1"/>
        <w:bCs w:val="1"/>
        <w:color w:val="ffffff" w:themeColor="background1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0000CC" w:val="clear"/>
      </w:tcPr>
    </w:tblStylePr>
    <w:tblStylePr w:type="lastRow">
      <w:rPr>
        <w:b w:val="1"/>
        <w:bCs w:val="1"/>
        <w:color w:val="f2730a" w:themeColor="accent6" w:themeShade="0000CC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2eaf1" w:themeFill="accent5" w:themeFillTint="00003F" w:val="clear"/>
      </w:tcPr>
    </w:tblStylePr>
    <w:tblStylePr w:type="band1Horz">
      <w:tblPr/>
      <w:tcPr>
        <w:shd w:color="auto" w:fill="daeef3" w:themeFill="accent5" w:themeFillTint="000033" w:val="clear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color="auto" w:fill="fef4ec" w:themeFill="accent6" w:themeFillTint="000019" w:val="clear"/>
    </w:tcPr>
    <w:tblStylePr w:type="firstRow">
      <w:rPr>
        <w:b w:val="1"/>
        <w:bCs w:val="1"/>
        <w:color w:val="ffffff" w:themeColor="background1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0000CC" w:val="clear"/>
      </w:tcPr>
    </w:tblStylePr>
    <w:tblStylePr w:type="lastRow">
      <w:rPr>
        <w:b w:val="1"/>
        <w:bCs w:val="1"/>
        <w:color w:val="348da5" w:themeColor="accent5" w:themeShade="0000CC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de4d0" w:themeFill="accent6" w:themeFillTint="00003F" w:val="clear"/>
      </w:tcPr>
    </w:tblStylePr>
    <w:tblStylePr w:type="band1Horz">
      <w:tblPr/>
      <w:tcPr>
        <w:shd w:color="auto" w:fill="fde9d9" w:themeFill="accent6" w:themeFillTint="000033" w:val="clear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000033" w:val="clear"/>
    </w:tcPr>
    <w:tblStylePr w:type="firstRow">
      <w:rPr>
        <w:b w:val="1"/>
        <w:bCs w:val="1"/>
      </w:rPr>
      <w:tblPr/>
      <w:tcPr>
        <w:shd w:color="auto" w:fill="999999" w:themeFill="text1" w:themeFillTint="000066" w:val="clear"/>
      </w:tcPr>
    </w:tblStylePr>
    <w:tblStylePr w:type="lastRow">
      <w:rPr>
        <w:b w:val="1"/>
        <w:bCs w:val="1"/>
        <w:color w:val="000000" w:themeColor="text1"/>
      </w:rPr>
      <w:tblPr/>
      <w:tcPr>
        <w:shd w:color="auto" w:fill="999999" w:themeFill="text1" w:themeFillTint="000066" w:val="clear"/>
      </w:tcPr>
    </w:tblStylePr>
    <w:tblStylePr w:type="firstCol">
      <w:rPr>
        <w:color w:val="ffffff" w:themeColor="background1"/>
      </w:rPr>
      <w:tblPr/>
      <w:tcPr>
        <w:shd w:color="auto" w:fill="000000" w:themeFill="text1" w:themeFillShade="0000BF" w:val="clear"/>
      </w:tcPr>
    </w:tblStylePr>
    <w:tblStylePr w:type="lastCol">
      <w:rPr>
        <w:color w:val="ffffff" w:themeColor="background1"/>
      </w:rPr>
      <w:tblPr/>
      <w:tcPr>
        <w:shd w:color="auto" w:fill="000000" w:themeFill="text1" w:themeFillShade="0000BF" w:val="clear"/>
      </w:tcPr>
    </w:tblStylePr>
    <w:tblStylePr w:type="band1Vert">
      <w:tblPr/>
      <w:tcPr>
        <w:shd w:color="auto" w:fill="808080" w:themeFill="text1" w:themeFillTint="00007F" w:val="clear"/>
      </w:tcPr>
    </w:tblStylePr>
    <w:tblStylePr w:type="band1Horz">
      <w:tblPr/>
      <w:tcPr>
        <w:shd w:color="auto" w:fill="808080" w:themeFill="text1" w:themeFillTint="00007F" w:val="clear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000033" w:val="clear"/>
    </w:tcPr>
    <w:tblStylePr w:type="firstRow">
      <w:rPr>
        <w:b w:val="1"/>
        <w:bCs w:val="1"/>
      </w:rPr>
      <w:tblPr/>
      <w:tcPr>
        <w:shd w:color="auto" w:fill="b8cce4" w:themeFill="accent1" w:themeFillTint="000066" w:val="clear"/>
      </w:tcPr>
    </w:tblStylePr>
    <w:tblStylePr w:type="lastRow">
      <w:rPr>
        <w:b w:val="1"/>
        <w:bCs w:val="1"/>
        <w:color w:val="000000" w:themeColor="text1"/>
      </w:rPr>
      <w:tblPr/>
      <w:tcPr>
        <w:shd w:color="auto" w:fill="b8cce4" w:themeFill="accent1" w:themeFillTint="000066" w:val="clear"/>
      </w:tcPr>
    </w:tblStylePr>
    <w:tblStylePr w:type="firstCol">
      <w:rPr>
        <w:color w:val="ffffff" w:themeColor="background1"/>
      </w:rPr>
      <w:tblPr/>
      <w:tcPr>
        <w:shd w:color="auto" w:fill="365f91" w:themeFill="accent1" w:themeFillShade="0000BF" w:val="clear"/>
      </w:tcPr>
    </w:tblStylePr>
    <w:tblStylePr w:type="lastCol">
      <w:rPr>
        <w:color w:val="ffffff" w:themeColor="background1"/>
      </w:rPr>
      <w:tblPr/>
      <w:tcPr>
        <w:shd w:color="auto" w:fill="365f91" w:themeFill="accent1" w:themeFillShade="0000BF" w:val="clear"/>
      </w:tcPr>
    </w:tblStylePr>
    <w:tblStylePr w:type="band1Vert">
      <w:tblPr/>
      <w:tcPr>
        <w:shd w:color="auto" w:fill="a7bfde" w:themeFill="accent1" w:themeFillTint="00007F" w:val="clear"/>
      </w:tcPr>
    </w:tblStylePr>
    <w:tblStylePr w:type="band1Horz">
      <w:tblPr/>
      <w:tcPr>
        <w:shd w:color="auto" w:fill="a7bfde" w:themeFill="accent1" w:themeFillTint="00007F" w:val="clear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000033" w:val="clear"/>
    </w:tcPr>
    <w:tblStylePr w:type="firstRow">
      <w:rPr>
        <w:b w:val="1"/>
        <w:bCs w:val="1"/>
      </w:rPr>
      <w:tblPr/>
      <w:tcPr>
        <w:shd w:color="auto" w:fill="e5b8b7" w:themeFill="accent2" w:themeFillTint="000066" w:val="clear"/>
      </w:tcPr>
    </w:tblStylePr>
    <w:tblStylePr w:type="lastRow">
      <w:rPr>
        <w:b w:val="1"/>
        <w:bCs w:val="1"/>
        <w:color w:val="000000" w:themeColor="text1"/>
      </w:rPr>
      <w:tblPr/>
      <w:tcPr>
        <w:shd w:color="auto" w:fill="e5b8b7" w:themeFill="accent2" w:themeFillTint="000066" w:val="clear"/>
      </w:tcPr>
    </w:tblStylePr>
    <w:tblStylePr w:type="firstCol">
      <w:rPr>
        <w:color w:val="ffffff" w:themeColor="background1"/>
      </w:rPr>
      <w:tblPr/>
      <w:tcPr>
        <w:shd w:color="auto" w:fill="943634" w:themeFill="accent2" w:themeFillShade="0000BF" w:val="clear"/>
      </w:tcPr>
    </w:tblStylePr>
    <w:tblStylePr w:type="lastCol">
      <w:rPr>
        <w:color w:val="ffffff" w:themeColor="background1"/>
      </w:rPr>
      <w:tblPr/>
      <w:tcPr>
        <w:shd w:color="auto" w:fill="943634" w:themeFill="accent2" w:themeFillShade="0000BF" w:val="clear"/>
      </w:tcPr>
    </w:tblStylePr>
    <w:tblStylePr w:type="band1Vert">
      <w:tblPr/>
      <w:tcPr>
        <w:shd w:color="auto" w:fill="dfa7a6" w:themeFill="accent2" w:themeFillTint="00007F" w:val="clear"/>
      </w:tcPr>
    </w:tblStylePr>
    <w:tblStylePr w:type="band1Horz">
      <w:tblPr/>
      <w:tcPr>
        <w:shd w:color="auto" w:fill="dfa7a6" w:themeFill="accent2" w:themeFillTint="00007F" w:val="clear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000033" w:val="clear"/>
    </w:tcPr>
    <w:tblStylePr w:type="firstRow">
      <w:rPr>
        <w:b w:val="1"/>
        <w:bCs w:val="1"/>
      </w:rPr>
      <w:tblPr/>
      <w:tcPr>
        <w:shd w:color="auto" w:fill="d6e3bc" w:themeFill="accent3" w:themeFillTint="000066" w:val="clear"/>
      </w:tcPr>
    </w:tblStylePr>
    <w:tblStylePr w:type="lastRow">
      <w:rPr>
        <w:b w:val="1"/>
        <w:bCs w:val="1"/>
        <w:color w:val="000000" w:themeColor="text1"/>
      </w:rPr>
      <w:tblPr/>
      <w:tcPr>
        <w:shd w:color="auto" w:fill="d6e3bc" w:themeFill="accent3" w:themeFillTint="000066" w:val="clear"/>
      </w:tcPr>
    </w:tblStylePr>
    <w:tblStylePr w:type="firstCol">
      <w:rPr>
        <w:color w:val="ffffff" w:themeColor="background1"/>
      </w:rPr>
      <w:tblPr/>
      <w:tcPr>
        <w:shd w:color="auto" w:fill="76923c" w:themeFill="accent3" w:themeFillShade="0000BF" w:val="clear"/>
      </w:tcPr>
    </w:tblStylePr>
    <w:tblStylePr w:type="lastCol">
      <w:rPr>
        <w:color w:val="ffffff" w:themeColor="background1"/>
      </w:rPr>
      <w:tblPr/>
      <w:tcPr>
        <w:shd w:color="auto" w:fill="76923c" w:themeFill="accent3" w:themeFillShade="0000BF" w:val="clear"/>
      </w:tcPr>
    </w:tblStylePr>
    <w:tblStylePr w:type="band1Vert">
      <w:tblPr/>
      <w:tcPr>
        <w:shd w:color="auto" w:fill="cdddac" w:themeFill="accent3" w:themeFillTint="00007F" w:val="clear"/>
      </w:tcPr>
    </w:tblStylePr>
    <w:tblStylePr w:type="band1Horz">
      <w:tblPr/>
      <w:tcPr>
        <w:shd w:color="auto" w:fill="cdddac" w:themeFill="accent3" w:themeFillTint="00007F" w:val="clear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000033" w:val="clear"/>
    </w:tcPr>
    <w:tblStylePr w:type="firstRow">
      <w:rPr>
        <w:b w:val="1"/>
        <w:bCs w:val="1"/>
      </w:rPr>
      <w:tblPr/>
      <w:tcPr>
        <w:shd w:color="auto" w:fill="ccc0d9" w:themeFill="accent4" w:themeFillTint="000066" w:val="clear"/>
      </w:tcPr>
    </w:tblStylePr>
    <w:tblStylePr w:type="lastRow">
      <w:rPr>
        <w:b w:val="1"/>
        <w:bCs w:val="1"/>
        <w:color w:val="000000" w:themeColor="text1"/>
      </w:rPr>
      <w:tblPr/>
      <w:tcPr>
        <w:shd w:color="auto" w:fill="ccc0d9" w:themeFill="accent4" w:themeFillTint="000066" w:val="clear"/>
      </w:tcPr>
    </w:tblStylePr>
    <w:tblStylePr w:type="firstCol">
      <w:rPr>
        <w:color w:val="ffffff" w:themeColor="background1"/>
      </w:rPr>
      <w:tblPr/>
      <w:tcPr>
        <w:shd w:color="auto" w:fill="5f497a" w:themeFill="accent4" w:themeFillShade="0000BF" w:val="clear"/>
      </w:tcPr>
    </w:tblStylePr>
    <w:tblStylePr w:type="lastCol">
      <w:rPr>
        <w:color w:val="ffffff" w:themeColor="background1"/>
      </w:rPr>
      <w:tblPr/>
      <w:tcPr>
        <w:shd w:color="auto" w:fill="5f497a" w:themeFill="accent4" w:themeFillShade="0000BF" w:val="clear"/>
      </w:tcPr>
    </w:tblStylePr>
    <w:tblStylePr w:type="band1Vert">
      <w:tblPr/>
      <w:tcPr>
        <w:shd w:color="auto" w:fill="bfb1d0" w:themeFill="accent4" w:themeFillTint="00007F" w:val="clear"/>
      </w:tcPr>
    </w:tblStylePr>
    <w:tblStylePr w:type="band1Horz">
      <w:tblPr/>
      <w:tcPr>
        <w:shd w:color="auto" w:fill="bfb1d0" w:themeFill="accent4" w:themeFillTint="00007F" w:val="clear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000033" w:val="clear"/>
    </w:tcPr>
    <w:tblStylePr w:type="firstRow">
      <w:rPr>
        <w:b w:val="1"/>
        <w:bCs w:val="1"/>
      </w:rPr>
      <w:tblPr/>
      <w:tcPr>
        <w:shd w:color="auto" w:fill="b6dde8" w:themeFill="accent5" w:themeFillTint="000066" w:val="clear"/>
      </w:tcPr>
    </w:tblStylePr>
    <w:tblStylePr w:type="lastRow">
      <w:rPr>
        <w:b w:val="1"/>
        <w:bCs w:val="1"/>
        <w:color w:val="000000" w:themeColor="text1"/>
      </w:rPr>
      <w:tblPr/>
      <w:tcPr>
        <w:shd w:color="auto" w:fill="b6dde8" w:themeFill="accent5" w:themeFillTint="000066" w:val="clear"/>
      </w:tcPr>
    </w:tblStylePr>
    <w:tblStylePr w:type="firstCol">
      <w:rPr>
        <w:color w:val="ffffff" w:themeColor="background1"/>
      </w:rPr>
      <w:tblPr/>
      <w:tcPr>
        <w:shd w:color="auto" w:fill="31849b" w:themeFill="accent5" w:themeFillShade="0000BF" w:val="clear"/>
      </w:tcPr>
    </w:tblStylePr>
    <w:tblStylePr w:type="lastCol">
      <w:rPr>
        <w:color w:val="ffffff" w:themeColor="background1"/>
      </w:rPr>
      <w:tblPr/>
      <w:tcPr>
        <w:shd w:color="auto" w:fill="31849b" w:themeFill="accent5" w:themeFillShade="0000BF" w:val="clear"/>
      </w:tcPr>
    </w:tblStylePr>
    <w:tblStylePr w:type="band1Vert">
      <w:tblPr/>
      <w:tcPr>
        <w:shd w:color="auto" w:fill="a5d5e2" w:themeFill="accent5" w:themeFillTint="00007F" w:val="clear"/>
      </w:tcPr>
    </w:tblStylePr>
    <w:tblStylePr w:type="band1Horz">
      <w:tblPr/>
      <w:tcPr>
        <w:shd w:color="auto" w:fill="a5d5e2" w:themeFill="accent5" w:themeFillTint="00007F" w:val="clear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000033" w:val="clear"/>
    </w:tcPr>
    <w:tblStylePr w:type="firstRow">
      <w:rPr>
        <w:b w:val="1"/>
        <w:bCs w:val="1"/>
      </w:rPr>
      <w:tblPr/>
      <w:tcPr>
        <w:shd w:color="auto" w:fill="fbd4b4" w:themeFill="accent6" w:themeFillTint="000066" w:val="clear"/>
      </w:tcPr>
    </w:tblStylePr>
    <w:tblStylePr w:type="lastRow">
      <w:rPr>
        <w:b w:val="1"/>
        <w:bCs w:val="1"/>
        <w:color w:val="000000" w:themeColor="text1"/>
      </w:rPr>
      <w:tblPr/>
      <w:tcPr>
        <w:shd w:color="auto" w:fill="fbd4b4" w:themeFill="accent6" w:themeFillTint="000066" w:val="clear"/>
      </w:tcPr>
    </w:tblStylePr>
    <w:tblStylePr w:type="firstCol">
      <w:rPr>
        <w:color w:val="ffffff" w:themeColor="background1"/>
      </w:rPr>
      <w:tblPr/>
      <w:tcPr>
        <w:shd w:color="auto" w:fill="e36c0a" w:themeFill="accent6" w:themeFillShade="0000BF" w:val="clear"/>
      </w:tcPr>
    </w:tblStylePr>
    <w:tblStylePr w:type="lastCol">
      <w:rPr>
        <w:color w:val="ffffff" w:themeColor="background1"/>
      </w:rPr>
      <w:tblPr/>
      <w:tcPr>
        <w:shd w:color="auto" w:fill="e36c0a" w:themeFill="accent6" w:themeFillShade="0000BF" w:val="clear"/>
      </w:tcPr>
    </w:tblStylePr>
    <w:tblStylePr w:type="band1Vert">
      <w:tblPr/>
      <w:tcPr>
        <w:shd w:color="auto" w:fill="fbcaa2" w:themeFill="accent6" w:themeFillTint="00007F" w:val="clear"/>
      </w:tcPr>
    </w:tblStylePr>
    <w:tblStylePr w:type="band1Horz">
      <w:tblPr/>
      <w:tcPr>
        <w:shd w:color="auto" w:fill="fbcaa2" w:themeFill="accent6" w:themeFillTint="00007F" w:val="clear"/>
      </w:tcPr>
    </w:tblStylePr>
  </w:style>
  <w:style w:type="paragraph" w:styleId="NormalWeb">
    <w:name w:val="Normal (Web)"/>
    <w:basedOn w:val="Normal"/>
    <w:uiPriority w:val="99"/>
    <w:semiHidden w:val="1"/>
    <w:unhideWhenUsed w:val="1"/>
    <w:rsid w:val="0085322E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  <w:lang w:eastAsia="en-GB" w:val="en-GB"/>
    </w:rPr>
  </w:style>
  <w:style w:type="paragraph" w:styleId="Subtitle">
    <w:name w:val="Subtitle"/>
    <w:basedOn w:val="Normal"/>
    <w:next w:val="Normal"/>
    <w:pPr/>
    <w:rPr>
      <w:rFonts w:ascii="Calibri" w:cs="Calibri" w:eastAsia="Calibri" w:hAnsi="Calibri"/>
      <w:i w:val="1"/>
      <w:iCs w:val="1"/>
      <w:color w:val="4f81bd"/>
      <w:sz w:val="24"/>
      <w:szCs w:val="24"/>
    </w:r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hyperlink" Target="https://nationalfile.com/busted-cdc-inflated-covid-numbers-accused-of-violating-federal-law/" TargetMode="External"/><Relationship Id="rId10" Type="http://schemas.openxmlformats.org/officeDocument/2006/relationships/hyperlink" Target="https://www.bbc.co.uk/programmes/p076w7g5" TargetMode="External"/><Relationship Id="rId13" Type="http://schemas.openxmlformats.org/officeDocument/2006/relationships/hyperlink" Target="https://www.infowars.com/posts/us-vice-president-jd-vance-criticizes-uk-censorship-policies-during-keir-starmers-white-house-visit" TargetMode="External"/><Relationship Id="rId12" Type="http://schemas.openxmlformats.org/officeDocument/2006/relationships/hyperlink" Target="https://nationalfile.com/busted-cdc-inflated-covid-numbers-accused-of-violating-federal-law/" TargetMode="External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yperlink" Target="https://www.bbc.co.uk/programmes/p076w7g5" TargetMode="External"/><Relationship Id="rId14" Type="http://schemas.openxmlformats.org/officeDocument/2006/relationships/hyperlink" Target="https://www.infowars.com/posts/us-vice-president-jd-vance-criticizes-uk-censorship-policies-during-keir-starmers-white-house-visit" TargetMode="Externa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2.jpg"/><Relationship Id="rId8" Type="http://schemas.openxmlformats.org/officeDocument/2006/relationships/image" Target="media/image1.pn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HelveticaNeue-regular.ttf"/><Relationship Id="rId2" Type="http://schemas.openxmlformats.org/officeDocument/2006/relationships/font" Target="fonts/HelveticaNeue-bold.ttf"/><Relationship Id="rId3" Type="http://schemas.openxmlformats.org/officeDocument/2006/relationships/font" Target="fonts/HelveticaNeue-italic.ttf"/><Relationship Id="rId4" Type="http://schemas.openxmlformats.org/officeDocument/2006/relationships/font" Target="fonts/HelveticaNeue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3FuzIqne6sR5uRd6DH0myofV5TA==">CgMxLjAyDmguM2Z3cHBtaXU0cWU4Mg5oLnh5N3hnd2cxNmhveTIOaC5wcW94bzAzcDhibWMyDmguemNjenlyaXB6cmR6Mg1oLmNueWdrOWltZ2c1Mg5oLmN0a200ZzltYTB0bDIOaC5hOWJrMHVoN3V4cnIyDmgueTJpbTR1cHR6OTZqOAByITF3N3NQZ1FKY21NY1V1a2tUeERXdFQ1UkZ0RUIzZjJ1eg==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2013-12-23T23:15:00Z</dcterms:created>
  <dc:creator>python-docx</dc:creator>
</cp:coreProperties>
</file>